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Симонов К.Б.</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«____»</w:t>
      </w:r>
      <w:r>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________________ 201</w:t>
      </w:r>
      <w:r w:rsidR="008509D1">
        <w:rPr>
          <w:rFonts w:ascii="Times New Roman" w:eastAsia="Times New Roman" w:hAnsi="Times New Roman" w:cs="Times New Roman"/>
          <w:b/>
          <w:sz w:val="24"/>
          <w:szCs w:val="24"/>
          <w:lang w:eastAsia="ru-RU"/>
        </w:rPr>
        <w:t>9</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8509D1">
        <w:rPr>
          <w:rFonts w:ascii="Times New Roman" w:eastAsia="Calibri" w:hAnsi="Times New Roman" w:cs="Times New Roman"/>
          <w:b/>
          <w:i/>
          <w:sz w:val="24"/>
          <w:szCs w:val="24"/>
          <w:u w:val="single"/>
        </w:rPr>
        <w:t>7</w:t>
      </w:r>
      <w:r w:rsidR="00281190" w:rsidRPr="007C08E4">
        <w:rPr>
          <w:rFonts w:ascii="Times New Roman" w:eastAsia="Calibri" w:hAnsi="Times New Roman" w:cs="Times New Roman"/>
          <w:b/>
          <w:i/>
          <w:sz w:val="24"/>
          <w:szCs w:val="24"/>
          <w:u w:val="single"/>
        </w:rPr>
        <w:t>(</w:t>
      </w:r>
      <w:r w:rsidR="008509D1">
        <w:rPr>
          <w:rFonts w:ascii="Times New Roman" w:eastAsia="Calibri" w:hAnsi="Times New Roman" w:cs="Times New Roman"/>
          <w:b/>
          <w:i/>
          <w:sz w:val="24"/>
          <w:szCs w:val="24"/>
          <w:u w:val="single"/>
        </w:rPr>
        <w:t>семи</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201</w:t>
      </w:r>
      <w:r w:rsidR="008509D1">
        <w:rPr>
          <w:rFonts w:ascii="Times New Roman" w:hAnsi="Times New Roman" w:cs="Times New Roman"/>
          <w:sz w:val="24"/>
          <w:szCs w:val="24"/>
        </w:rPr>
        <w:t>9</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D73A83">
        <w:rPr>
          <w:rFonts w:ascii="Times New Roman" w:hAnsi="Times New Roman" w:cs="Times New Roman"/>
          <w:sz w:val="24"/>
          <w:szCs w:val="24"/>
        </w:rPr>
        <w:t>1,</w:t>
      </w:r>
      <w:r w:rsidR="00142585">
        <w:rPr>
          <w:rFonts w:ascii="Times New Roman" w:hAnsi="Times New Roman" w:cs="Times New Roman"/>
          <w:sz w:val="24"/>
          <w:szCs w:val="24"/>
        </w:rPr>
        <w:t xml:space="preserve"> №</w:t>
      </w:r>
      <w:r w:rsidR="00D73A83">
        <w:rPr>
          <w:rFonts w:ascii="Times New Roman" w:hAnsi="Times New Roman" w:cs="Times New Roman"/>
          <w:sz w:val="24"/>
          <w:szCs w:val="24"/>
        </w:rPr>
        <w:t>2,</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3</w:t>
      </w:r>
      <w:r w:rsidR="0045228D">
        <w:rPr>
          <w:rFonts w:ascii="Times New Roman" w:hAnsi="Times New Roman" w:cs="Times New Roman"/>
          <w:sz w:val="24"/>
          <w:szCs w:val="24"/>
        </w:rPr>
        <w:t>,</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5,</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7</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w:t>
      </w:r>
      <w:r w:rsidR="00B5147F" w:rsidRPr="00B7076E">
        <w:rPr>
          <w:rFonts w:ascii="Times New Roman" w:hAnsi="Times New Roman" w:cs="Times New Roman"/>
          <w:sz w:val="24"/>
          <w:szCs w:val="24"/>
        </w:rPr>
        <w:lastRenderedPageBreak/>
        <w:t xml:space="preserve">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3D1079">
        <w:rPr>
          <w:rFonts w:ascii="Times New Roman" w:hAnsi="Times New Roman" w:cs="Times New Roman"/>
          <w:sz w:val="24"/>
          <w:szCs w:val="24"/>
        </w:rPr>
        <w:t>с  «</w:t>
      </w:r>
      <w:r w:rsidR="00342494" w:rsidRPr="003D1079">
        <w:rPr>
          <w:rFonts w:ascii="Times New Roman" w:hAnsi="Times New Roman" w:cs="Times New Roman"/>
          <w:sz w:val="24"/>
          <w:szCs w:val="24"/>
        </w:rPr>
        <w:t>19</w:t>
      </w:r>
      <w:r w:rsidR="00B5147F" w:rsidRPr="003D1079">
        <w:rPr>
          <w:rFonts w:ascii="Times New Roman" w:hAnsi="Times New Roman" w:cs="Times New Roman"/>
          <w:sz w:val="24"/>
          <w:szCs w:val="24"/>
        </w:rPr>
        <w:t xml:space="preserve">» </w:t>
      </w:r>
      <w:r w:rsidR="00342494" w:rsidRPr="003D1079">
        <w:rPr>
          <w:rFonts w:ascii="Times New Roman" w:hAnsi="Times New Roman" w:cs="Times New Roman"/>
          <w:sz w:val="24"/>
          <w:szCs w:val="24"/>
        </w:rPr>
        <w:t>апреля</w:t>
      </w:r>
      <w:r w:rsidR="00B5147F" w:rsidRPr="003D1079">
        <w:rPr>
          <w:rFonts w:ascii="Times New Roman" w:hAnsi="Times New Roman" w:cs="Times New Roman"/>
          <w:sz w:val="24"/>
          <w:szCs w:val="24"/>
        </w:rPr>
        <w:t xml:space="preserve">  201</w:t>
      </w:r>
      <w:r w:rsidR="00342494" w:rsidRPr="003D1079">
        <w:rPr>
          <w:rFonts w:ascii="Times New Roman" w:hAnsi="Times New Roman" w:cs="Times New Roman"/>
          <w:sz w:val="24"/>
          <w:szCs w:val="24"/>
        </w:rPr>
        <w:t>9</w:t>
      </w:r>
      <w:r w:rsidR="00B5147F" w:rsidRPr="003D1079">
        <w:rPr>
          <w:rFonts w:ascii="Times New Roman" w:hAnsi="Times New Roman" w:cs="Times New Roman"/>
          <w:sz w:val="24"/>
          <w:szCs w:val="24"/>
        </w:rPr>
        <w:t>г.</w:t>
      </w:r>
      <w:r w:rsidR="00B5147F"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342494">
        <w:rPr>
          <w:rFonts w:ascii="Times New Roman" w:hAnsi="Times New Roman" w:cs="Times New Roman"/>
          <w:sz w:val="24"/>
          <w:szCs w:val="24"/>
        </w:rPr>
        <w:t>30</w:t>
      </w:r>
      <w:r w:rsidRPr="00035DB5">
        <w:rPr>
          <w:rFonts w:ascii="Times New Roman" w:hAnsi="Times New Roman" w:cs="Times New Roman"/>
          <w:sz w:val="24"/>
          <w:szCs w:val="24"/>
        </w:rPr>
        <w:t xml:space="preserve"> мин. «</w:t>
      </w:r>
      <w:r w:rsidR="00342494">
        <w:rPr>
          <w:rFonts w:ascii="Times New Roman" w:hAnsi="Times New Roman" w:cs="Times New Roman"/>
          <w:sz w:val="24"/>
          <w:szCs w:val="24"/>
        </w:rPr>
        <w:t>15</w:t>
      </w:r>
      <w:r w:rsidRPr="00035DB5">
        <w:rPr>
          <w:rFonts w:ascii="Times New Roman" w:hAnsi="Times New Roman" w:cs="Times New Roman"/>
          <w:sz w:val="24"/>
          <w:szCs w:val="24"/>
        </w:rPr>
        <w:t>»</w:t>
      </w:r>
      <w:r w:rsidR="00342494">
        <w:rPr>
          <w:rFonts w:ascii="Times New Roman" w:hAnsi="Times New Roman" w:cs="Times New Roman"/>
          <w:sz w:val="24"/>
          <w:szCs w:val="24"/>
        </w:rPr>
        <w:t>апреля</w:t>
      </w:r>
      <w:r w:rsidRPr="00035DB5">
        <w:rPr>
          <w:rFonts w:ascii="Times New Roman" w:hAnsi="Times New Roman" w:cs="Times New Roman"/>
          <w:sz w:val="24"/>
          <w:szCs w:val="24"/>
        </w:rPr>
        <w:t xml:space="preserve">  201</w:t>
      </w:r>
      <w:r w:rsidR="00342494">
        <w:rPr>
          <w:rFonts w:ascii="Times New Roman" w:hAnsi="Times New Roman" w:cs="Times New Roman"/>
          <w:sz w:val="24"/>
          <w:szCs w:val="24"/>
        </w:rPr>
        <w:t>9</w:t>
      </w:r>
      <w:r w:rsidRPr="00035DB5">
        <w:rPr>
          <w:rFonts w:ascii="Times New Roman" w:hAnsi="Times New Roman" w:cs="Times New Roman"/>
          <w:sz w:val="24"/>
          <w:szCs w:val="24"/>
        </w:rPr>
        <w:t>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3D1079">
        <w:rPr>
          <w:rFonts w:ascii="Times New Roman" w:hAnsi="Times New Roman" w:cs="Times New Roman"/>
          <w:sz w:val="24"/>
          <w:szCs w:val="24"/>
        </w:rPr>
        <w:t>20</w:t>
      </w:r>
      <w:r w:rsidRPr="00035DB5">
        <w:rPr>
          <w:rFonts w:ascii="Times New Roman" w:hAnsi="Times New Roman" w:cs="Times New Roman"/>
          <w:sz w:val="24"/>
          <w:szCs w:val="24"/>
        </w:rPr>
        <w:t xml:space="preserve">» </w:t>
      </w:r>
      <w:r w:rsidR="003D1079">
        <w:rPr>
          <w:rFonts w:ascii="Times New Roman" w:hAnsi="Times New Roman" w:cs="Times New Roman"/>
          <w:sz w:val="24"/>
          <w:szCs w:val="24"/>
        </w:rPr>
        <w:t>марта</w:t>
      </w:r>
      <w:r w:rsidRPr="00035DB5">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3D1079">
        <w:rPr>
          <w:rFonts w:ascii="Times New Roman" w:hAnsi="Times New Roman" w:cs="Times New Roman"/>
          <w:sz w:val="24"/>
          <w:szCs w:val="24"/>
        </w:rPr>
        <w:t>11</w:t>
      </w:r>
      <w:r w:rsidRPr="00035DB5">
        <w:rPr>
          <w:rFonts w:ascii="Times New Roman" w:hAnsi="Times New Roman" w:cs="Times New Roman"/>
          <w:sz w:val="24"/>
          <w:szCs w:val="24"/>
        </w:rPr>
        <w:t>»</w:t>
      </w:r>
      <w:r w:rsidR="003D1079">
        <w:rPr>
          <w:rFonts w:ascii="Times New Roman" w:hAnsi="Times New Roman" w:cs="Times New Roman"/>
          <w:sz w:val="24"/>
          <w:szCs w:val="24"/>
        </w:rPr>
        <w:t>апреля</w:t>
      </w:r>
      <w:r w:rsidRPr="00035DB5">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035DB5">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3D1079">
        <w:rPr>
          <w:rFonts w:ascii="Times New Roman" w:hAnsi="Times New Roman" w:cs="Times New Roman"/>
          <w:sz w:val="24"/>
          <w:szCs w:val="24"/>
        </w:rPr>
        <w:t>09</w:t>
      </w:r>
      <w:r w:rsidRPr="00035DB5">
        <w:rPr>
          <w:rFonts w:ascii="Times New Roman" w:hAnsi="Times New Roman" w:cs="Times New Roman"/>
          <w:sz w:val="24"/>
          <w:szCs w:val="24"/>
        </w:rPr>
        <w:t>»</w:t>
      </w:r>
      <w:r w:rsidR="003D1079">
        <w:rPr>
          <w:rFonts w:ascii="Times New Roman" w:hAnsi="Times New Roman" w:cs="Times New Roman"/>
          <w:sz w:val="24"/>
          <w:szCs w:val="24"/>
        </w:rPr>
        <w:t>апреля</w:t>
      </w:r>
      <w:r w:rsidRPr="00035DB5">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 1 (одной) месячной арендной платы</w:t>
      </w:r>
      <w:r w:rsidR="000F3158" w:rsidRPr="00035DB5">
        <w:rPr>
          <w:rFonts w:ascii="Times New Roman" w:hAnsi="Times New Roman" w:cs="Times New Roman"/>
          <w:sz w:val="24"/>
          <w:szCs w:val="24"/>
        </w:rPr>
        <w:t>, конкретные размеры задатка по лотам№№1-</w:t>
      </w:r>
      <w:r w:rsidR="00947F95">
        <w:rPr>
          <w:rFonts w:ascii="Times New Roman" w:hAnsi="Times New Roman" w:cs="Times New Roman"/>
          <w:sz w:val="24"/>
          <w:szCs w:val="24"/>
        </w:rPr>
        <w:t>7</w:t>
      </w:r>
      <w:r w:rsidR="00CC5353"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определены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lastRenderedPageBreak/>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3D1079">
        <w:rPr>
          <w:rFonts w:ascii="Times New Roman" w:hAnsi="Times New Roman" w:cs="Times New Roman"/>
          <w:b/>
          <w:sz w:val="24"/>
          <w:szCs w:val="24"/>
        </w:rPr>
        <w:t>16» апреля</w:t>
      </w:r>
      <w:r w:rsidRPr="00035DB5">
        <w:rPr>
          <w:rFonts w:ascii="Times New Roman" w:hAnsi="Times New Roman" w:cs="Times New Roman"/>
          <w:b/>
          <w:sz w:val="24"/>
          <w:szCs w:val="24"/>
        </w:rPr>
        <w:t xml:space="preserve"> 201</w:t>
      </w:r>
      <w:r w:rsidR="003D1079">
        <w:rPr>
          <w:rFonts w:ascii="Times New Roman" w:hAnsi="Times New Roman" w:cs="Times New Roman"/>
          <w:b/>
          <w:sz w:val="24"/>
          <w:szCs w:val="24"/>
        </w:rPr>
        <w:t>9</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3D1079">
        <w:rPr>
          <w:rFonts w:ascii="Times New Roman" w:hAnsi="Times New Roman" w:cs="Times New Roman"/>
          <w:sz w:val="24"/>
          <w:szCs w:val="24"/>
        </w:rPr>
        <w:t>3</w:t>
      </w:r>
      <w:r w:rsidRPr="00B7076E">
        <w:rPr>
          <w:rFonts w:ascii="Times New Roman" w:hAnsi="Times New Roman" w:cs="Times New Roman"/>
          <w:sz w:val="24"/>
          <w:szCs w:val="24"/>
        </w:rPr>
        <w:t>0 мин. «</w:t>
      </w:r>
      <w:r w:rsidR="003D1079">
        <w:rPr>
          <w:rFonts w:ascii="Times New Roman" w:hAnsi="Times New Roman" w:cs="Times New Roman"/>
          <w:sz w:val="24"/>
          <w:szCs w:val="24"/>
        </w:rPr>
        <w:t>15</w:t>
      </w:r>
      <w:r w:rsidRPr="00B7076E">
        <w:rPr>
          <w:rFonts w:ascii="Times New Roman" w:hAnsi="Times New Roman" w:cs="Times New Roman"/>
          <w:sz w:val="24"/>
          <w:szCs w:val="24"/>
        </w:rPr>
        <w:t>»</w:t>
      </w:r>
      <w:r w:rsidR="003D1079">
        <w:rPr>
          <w:rFonts w:ascii="Times New Roman" w:hAnsi="Times New Roman" w:cs="Times New Roman"/>
          <w:sz w:val="24"/>
          <w:szCs w:val="24"/>
        </w:rPr>
        <w:t>апреля</w:t>
      </w:r>
      <w:r w:rsidRPr="00B7076E">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 xml:space="preserve">3.9.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размере ежемесячного платежа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подачи заявок на участие в аукционе: «</w:t>
      </w:r>
      <w:r w:rsidR="00342494">
        <w:rPr>
          <w:rFonts w:ascii="Times New Roman" w:hAnsi="Times New Roman" w:cs="Times New Roman"/>
          <w:sz w:val="24"/>
          <w:szCs w:val="24"/>
        </w:rPr>
        <w:t>20</w:t>
      </w:r>
      <w:r w:rsidRPr="00035DB5">
        <w:rPr>
          <w:rFonts w:ascii="Times New Roman" w:hAnsi="Times New Roman" w:cs="Times New Roman"/>
          <w:sz w:val="24"/>
          <w:szCs w:val="24"/>
        </w:rPr>
        <w:t xml:space="preserve">» </w:t>
      </w:r>
      <w:r w:rsidR="00E03D07">
        <w:rPr>
          <w:rFonts w:ascii="Times New Roman" w:hAnsi="Times New Roman" w:cs="Times New Roman"/>
          <w:sz w:val="24"/>
          <w:szCs w:val="24"/>
        </w:rPr>
        <w:t>марта</w:t>
      </w:r>
      <w:r w:rsidR="000E430B" w:rsidRPr="00035DB5">
        <w:rPr>
          <w:rFonts w:ascii="Times New Roman" w:hAnsi="Times New Roman" w:cs="Times New Roman"/>
          <w:sz w:val="24"/>
          <w:szCs w:val="24"/>
        </w:rPr>
        <w:t xml:space="preserve"> </w:t>
      </w:r>
      <w:r w:rsidRPr="00035DB5">
        <w:rPr>
          <w:rFonts w:ascii="Times New Roman" w:hAnsi="Times New Roman" w:cs="Times New Roman"/>
          <w:sz w:val="24"/>
          <w:szCs w:val="24"/>
        </w:rPr>
        <w:t>201</w:t>
      </w:r>
      <w:r w:rsidR="00342494">
        <w:rPr>
          <w:rFonts w:ascii="Times New Roman" w:hAnsi="Times New Roman" w:cs="Times New Roman"/>
          <w:sz w:val="24"/>
          <w:szCs w:val="24"/>
        </w:rPr>
        <w:t>9</w:t>
      </w:r>
      <w:r w:rsidR="000E430B" w:rsidRPr="00035DB5">
        <w:rPr>
          <w:rFonts w:ascii="Times New Roman" w:hAnsi="Times New Roman" w:cs="Times New Roman"/>
          <w:sz w:val="24"/>
          <w:szCs w:val="24"/>
        </w:rPr>
        <w:t>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и время окончания подачи заявок на участие в аукционе: «</w:t>
      </w:r>
      <w:r w:rsidR="00B3749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342494">
        <w:rPr>
          <w:rFonts w:ascii="Times New Roman" w:hAnsi="Times New Roman" w:cs="Times New Roman"/>
          <w:sz w:val="24"/>
          <w:szCs w:val="24"/>
        </w:rPr>
        <w:t>3</w:t>
      </w:r>
      <w:r w:rsidRPr="00035DB5">
        <w:rPr>
          <w:rFonts w:ascii="Times New Roman" w:hAnsi="Times New Roman" w:cs="Times New Roman"/>
          <w:sz w:val="24"/>
          <w:szCs w:val="24"/>
        </w:rPr>
        <w:t>0» мин.(время московское) «</w:t>
      </w:r>
      <w:r w:rsidR="00342494">
        <w:rPr>
          <w:rFonts w:ascii="Times New Roman" w:hAnsi="Times New Roman" w:cs="Times New Roman"/>
          <w:sz w:val="24"/>
          <w:szCs w:val="24"/>
        </w:rPr>
        <w:t>15»апреля</w:t>
      </w:r>
      <w:r w:rsidR="00B37490" w:rsidRPr="00035DB5">
        <w:rPr>
          <w:rFonts w:ascii="Times New Roman" w:hAnsi="Times New Roman" w:cs="Times New Roman"/>
          <w:sz w:val="24"/>
          <w:szCs w:val="24"/>
        </w:rPr>
        <w:t xml:space="preserve"> </w:t>
      </w:r>
      <w:r w:rsidRPr="00035DB5">
        <w:rPr>
          <w:rFonts w:ascii="Times New Roman" w:hAnsi="Times New Roman" w:cs="Times New Roman"/>
          <w:sz w:val="24"/>
          <w:szCs w:val="24"/>
        </w:rPr>
        <w:t>201</w:t>
      </w:r>
      <w:r w:rsidR="00342494">
        <w:rPr>
          <w:rFonts w:ascii="Times New Roman" w:hAnsi="Times New Roman" w:cs="Times New Roman"/>
          <w:sz w:val="24"/>
          <w:szCs w:val="24"/>
        </w:rPr>
        <w:t>9</w:t>
      </w:r>
      <w:r w:rsidRPr="00035DB5">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аукциона: </w:t>
      </w:r>
      <w:r w:rsidRPr="00035DB5">
        <w:rPr>
          <w:rFonts w:ascii="Times New Roman" w:hAnsi="Times New Roman" w:cs="Times New Roman"/>
          <w:b/>
          <w:sz w:val="24"/>
          <w:szCs w:val="24"/>
        </w:rPr>
        <w:t>«</w:t>
      </w:r>
      <w:r w:rsidR="00342494">
        <w:rPr>
          <w:rFonts w:ascii="Times New Roman" w:hAnsi="Times New Roman" w:cs="Times New Roman"/>
          <w:b/>
          <w:sz w:val="24"/>
          <w:szCs w:val="24"/>
        </w:rPr>
        <w:t>17</w:t>
      </w:r>
      <w:r w:rsidRPr="00035DB5">
        <w:rPr>
          <w:rFonts w:ascii="Times New Roman" w:hAnsi="Times New Roman" w:cs="Times New Roman"/>
          <w:b/>
          <w:sz w:val="24"/>
          <w:szCs w:val="24"/>
        </w:rPr>
        <w:t xml:space="preserve">» </w:t>
      </w:r>
      <w:r w:rsidR="00342494">
        <w:rPr>
          <w:rFonts w:ascii="Times New Roman" w:hAnsi="Times New Roman" w:cs="Times New Roman"/>
          <w:b/>
          <w:sz w:val="24"/>
          <w:szCs w:val="24"/>
        </w:rPr>
        <w:t>апреля</w:t>
      </w:r>
      <w:r w:rsidRPr="00035DB5">
        <w:rPr>
          <w:rFonts w:ascii="Times New Roman" w:hAnsi="Times New Roman" w:cs="Times New Roman"/>
          <w:b/>
          <w:sz w:val="24"/>
          <w:szCs w:val="24"/>
        </w:rPr>
        <w:t xml:space="preserve"> </w:t>
      </w:r>
      <w:r w:rsidRPr="00E03D07">
        <w:rPr>
          <w:rFonts w:ascii="Times New Roman" w:hAnsi="Times New Roman" w:cs="Times New Roman"/>
          <w:b/>
          <w:sz w:val="24"/>
          <w:szCs w:val="24"/>
        </w:rPr>
        <w:t>201</w:t>
      </w:r>
      <w:r w:rsidR="00342494" w:rsidRPr="00E03D07">
        <w:rPr>
          <w:rFonts w:ascii="Times New Roman" w:hAnsi="Times New Roman" w:cs="Times New Roman"/>
          <w:b/>
          <w:sz w:val="24"/>
          <w:szCs w:val="24"/>
        </w:rPr>
        <w:t>9</w:t>
      </w:r>
      <w:r w:rsidRPr="00E03D07">
        <w:rPr>
          <w:rFonts w:ascii="Times New Roman" w:hAnsi="Times New Roman" w:cs="Times New Roman"/>
          <w:b/>
          <w:sz w:val="24"/>
          <w:szCs w:val="24"/>
        </w:rPr>
        <w:t>г</w:t>
      </w:r>
      <w:r w:rsidRPr="00035DB5">
        <w:rPr>
          <w:rFonts w:ascii="Times New Roman" w:hAnsi="Times New Roman" w:cs="Times New Roman"/>
          <w:b/>
          <w:sz w:val="24"/>
          <w:szCs w:val="24"/>
        </w:rPr>
        <w:t>.</w:t>
      </w:r>
      <w:r w:rsidRPr="00035DB5">
        <w:rPr>
          <w:rFonts w:ascii="Times New Roman" w:hAnsi="Times New Roman" w:cs="Times New Roman"/>
          <w:sz w:val="24"/>
          <w:szCs w:val="24"/>
        </w:rPr>
        <w:t xml:space="preserve"> в </w:t>
      </w:r>
      <w:r w:rsidRPr="00E03D07">
        <w:rPr>
          <w:rFonts w:ascii="Times New Roman" w:hAnsi="Times New Roman" w:cs="Times New Roman"/>
          <w:b/>
          <w:sz w:val="24"/>
          <w:szCs w:val="24"/>
        </w:rPr>
        <w:t>11:00</w:t>
      </w:r>
      <w:r w:rsidRPr="00035DB5">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«10» час. «30» мин. «</w:t>
      </w:r>
      <w:r w:rsidR="00342494">
        <w:rPr>
          <w:rFonts w:ascii="Times New Roman" w:hAnsi="Times New Roman" w:cs="Times New Roman"/>
          <w:sz w:val="24"/>
          <w:szCs w:val="24"/>
        </w:rPr>
        <w:t>17</w:t>
      </w:r>
      <w:r w:rsidRPr="00035DB5">
        <w:rPr>
          <w:rFonts w:ascii="Times New Roman" w:hAnsi="Times New Roman" w:cs="Times New Roman"/>
          <w:sz w:val="24"/>
          <w:szCs w:val="24"/>
        </w:rPr>
        <w:t>»</w:t>
      </w:r>
      <w:r w:rsidR="00342494">
        <w:rPr>
          <w:rFonts w:ascii="Times New Roman" w:hAnsi="Times New Roman" w:cs="Times New Roman"/>
          <w:sz w:val="24"/>
          <w:szCs w:val="24"/>
        </w:rPr>
        <w:t>апреля</w:t>
      </w:r>
      <w:r w:rsidR="00B37490"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201</w:t>
      </w:r>
      <w:r w:rsidR="00342494">
        <w:rPr>
          <w:rFonts w:ascii="Times New Roman" w:hAnsi="Times New Roman" w:cs="Times New Roman"/>
          <w:sz w:val="24"/>
          <w:szCs w:val="24"/>
        </w:rPr>
        <w:t>9</w:t>
      </w:r>
      <w:r w:rsidRPr="00035DB5">
        <w:rPr>
          <w:rFonts w:ascii="Times New Roman" w:hAnsi="Times New Roman" w:cs="Times New Roman"/>
          <w:sz w:val="24"/>
          <w:szCs w:val="24"/>
        </w:rPr>
        <w:t xml:space="preserve">г. В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E03D07">
        <w:rPr>
          <w:rFonts w:ascii="Times New Roman" w:hAnsi="Times New Roman" w:cs="Times New Roman"/>
          <w:sz w:val="24"/>
          <w:szCs w:val="24"/>
        </w:rPr>
        <w:t>7</w:t>
      </w:r>
      <w:r w:rsidRPr="00DE6048">
        <w:rPr>
          <w:rFonts w:ascii="Times New Roman" w:hAnsi="Times New Roman" w:cs="Times New Roman"/>
          <w:sz w:val="24"/>
          <w:szCs w:val="24"/>
        </w:rPr>
        <w:t>(</w:t>
      </w:r>
      <w:r w:rsidR="00E03D07">
        <w:rPr>
          <w:rFonts w:ascii="Times New Roman" w:hAnsi="Times New Roman" w:cs="Times New Roman"/>
          <w:sz w:val="24"/>
          <w:szCs w:val="24"/>
        </w:rPr>
        <w:t>семь</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2410"/>
        <w:gridCol w:w="2551"/>
        <w:gridCol w:w="1418"/>
        <w:gridCol w:w="1701"/>
        <w:gridCol w:w="1559"/>
      </w:tblGrid>
      <w:tr w:rsidR="0002274A" w:rsidRPr="00DA2A2F" w:rsidTr="00E03D07">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xml:space="preserve">Наименование лота </w:t>
            </w:r>
          </w:p>
        </w:tc>
        <w:tc>
          <w:tcPr>
            <w:tcW w:w="2551" w:type="dxa"/>
            <w:tcBorders>
              <w:top w:val="single" w:sz="4" w:space="0" w:color="auto"/>
              <w:bottom w:val="single" w:sz="4" w:space="0" w:color="auto"/>
            </w:tcBorders>
            <w:shd w:val="clear" w:color="auto" w:fill="auto"/>
            <w:vAlign w:val="center"/>
          </w:tcPr>
          <w:p w:rsidR="0002274A" w:rsidRPr="00B95B97" w:rsidRDefault="0002274A" w:rsidP="0002274A">
            <w:pPr>
              <w:spacing w:after="0" w:line="240" w:lineRule="auto"/>
              <w:jc w:val="center"/>
              <w:rPr>
                <w:rFonts w:ascii="Times New Roman" w:eastAsia="Times New Roman" w:hAnsi="Times New Roman" w:cs="Times New Roman"/>
                <w:b/>
                <w:lang w:eastAsia="ru-RU"/>
              </w:rPr>
            </w:pPr>
            <w:r w:rsidRPr="00B95B97">
              <w:rPr>
                <w:rFonts w:ascii="Times New Roman" w:eastAsia="Times New Roman" w:hAnsi="Times New Roman" w:cs="Times New Roman"/>
                <w:b/>
                <w:lang w:eastAsia="ru-RU"/>
              </w:rPr>
              <w:t>Адрес (местонахождение) объекта недвижимости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Начальная</w:t>
            </w:r>
            <w:r>
              <w:rPr>
                <w:rFonts w:ascii="Times New Roman" w:hAnsi="Times New Roman" w:cs="Times New Roman"/>
                <w:b/>
                <w:bCs/>
                <w:color w:val="000000"/>
                <w:lang w:eastAsia="ru-RU"/>
              </w:rPr>
              <w:t xml:space="preserve"> </w:t>
            </w:r>
            <w:r w:rsidRPr="00B95B97">
              <w:rPr>
                <w:rFonts w:ascii="Times New Roman" w:hAnsi="Times New Roman" w:cs="Times New Roman"/>
                <w:b/>
                <w:bCs/>
                <w:color w:val="000000"/>
                <w:lang w:eastAsia="ru-RU"/>
              </w:rPr>
              <w:t>(минимальная)</w:t>
            </w:r>
          </w:p>
          <w:p w:rsidR="0002274A"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w:t>
            </w:r>
            <w:r w:rsidR="0002274A" w:rsidRPr="00B95B97">
              <w:rPr>
                <w:rFonts w:ascii="Times New Roman" w:hAnsi="Times New Roman" w:cs="Times New Roman"/>
                <w:b/>
                <w:bCs/>
                <w:color w:val="000000"/>
                <w:lang w:eastAsia="ru-RU"/>
              </w:rPr>
              <w:t>тоимость арендной платы в месяц (руб.)</w:t>
            </w:r>
            <w:r w:rsidRPr="00B95B97">
              <w:rPr>
                <w:rFonts w:ascii="Times New Roman" w:hAnsi="Times New Roman" w:cs="Times New Roman"/>
                <w:b/>
                <w:bCs/>
                <w:color w:val="000000"/>
                <w:lang w:eastAsia="ru-RU"/>
              </w:rPr>
              <w:t>*</w:t>
            </w:r>
          </w:p>
        </w:tc>
        <w:tc>
          <w:tcPr>
            <w:tcW w:w="1701" w:type="dxa"/>
            <w:tcBorders>
              <w:top w:val="single" w:sz="4" w:space="0" w:color="auto"/>
              <w:left w:val="nil"/>
              <w:bottom w:val="single" w:sz="4" w:space="0" w:color="auto"/>
              <w:right w:val="single" w:sz="4" w:space="0" w:color="auto"/>
            </w:tcBorders>
          </w:tcPr>
          <w:p w:rsidR="0002274A" w:rsidRPr="00B95B97" w:rsidRDefault="00B95B97" w:rsidP="0002274A">
            <w:pPr>
              <w:jc w:val="center"/>
              <w:rPr>
                <w:rFonts w:ascii="Times New Roman" w:hAnsi="Times New Roman" w:cs="Times New Roman"/>
                <w:b/>
                <w:bCs/>
                <w:color w:val="000000"/>
                <w:lang w:eastAsia="ru-RU"/>
              </w:rPr>
            </w:pPr>
            <w:r w:rsidRPr="00B95B97">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Срок действия договора аренды</w:t>
            </w:r>
          </w:p>
        </w:tc>
      </w:tr>
      <w:tr w:rsidR="00E03D07" w:rsidRPr="00DA2A2F" w:rsidTr="005D466F">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w:t>
            </w:r>
            <w:r>
              <w:rPr>
                <w:rFonts w:ascii="Times New Roman" w:hAnsi="Times New Roman" w:cs="Times New Roman"/>
                <w:color w:val="000000"/>
                <w:sz w:val="24"/>
                <w:szCs w:val="24"/>
                <w:lang w:eastAsia="ru-RU"/>
              </w:rPr>
              <w:t>432,5</w:t>
            </w:r>
            <w:r w:rsidRPr="00B95B97">
              <w:rPr>
                <w:rFonts w:ascii="Times New Roman" w:hAnsi="Times New Roman" w:cs="Times New Roman"/>
                <w:color w:val="000000"/>
                <w:sz w:val="24"/>
                <w:szCs w:val="24"/>
                <w:lang w:eastAsia="ru-RU"/>
              </w:rPr>
              <w:t xml:space="preserve"> кв.м.</w:t>
            </w:r>
            <w:r>
              <w:rPr>
                <w:rFonts w:ascii="Times New Roman" w:hAnsi="Times New Roman" w:cs="Times New Roman"/>
                <w:color w:val="000000"/>
                <w:sz w:val="24"/>
                <w:szCs w:val="24"/>
                <w:lang w:eastAsia="ru-RU"/>
              </w:rP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13, помещение IX, этаж 1, комнаты: 127, 127а</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252 291,67</w:t>
            </w:r>
          </w:p>
        </w:tc>
        <w:tc>
          <w:tcPr>
            <w:tcW w:w="1701" w:type="dxa"/>
            <w:tcBorders>
              <w:top w:val="single" w:sz="4" w:space="0" w:color="auto"/>
              <w:bottom w:val="single" w:sz="4" w:space="0" w:color="auto"/>
            </w:tcBorders>
            <w:shd w:val="clear" w:color="auto" w:fill="auto"/>
          </w:tcPr>
          <w:p w:rsidR="00E03D07" w:rsidRPr="006C314A" w:rsidRDefault="00E03D07" w:rsidP="00E0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w:t>
            </w:r>
            <w:r w:rsidR="005D466F">
              <w:rPr>
                <w:rFonts w:ascii="Times New Roman" w:eastAsia="Times New Roman" w:hAnsi="Times New Roman" w:cs="Times New Roman"/>
                <w:sz w:val="24"/>
                <w:szCs w:val="24"/>
                <w:lang w:eastAsia="ru-RU"/>
              </w:rPr>
              <w:t>, складские</w:t>
            </w:r>
          </w:p>
        </w:tc>
        <w:tc>
          <w:tcPr>
            <w:tcW w:w="1559" w:type="dxa"/>
            <w:tcBorders>
              <w:top w:val="nil"/>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 xml:space="preserve">716,8 </w:t>
            </w:r>
            <w:r w:rsidRPr="00B95B97">
              <w:rPr>
                <w:rFonts w:ascii="Times New Roman" w:hAnsi="Times New Roman" w:cs="Times New Roman"/>
                <w:color w:val="000000"/>
                <w:sz w:val="24"/>
                <w:szCs w:val="24"/>
                <w:lang w:eastAsia="ru-RU"/>
              </w:rPr>
              <w:t>кв.м.</w:t>
            </w:r>
            <w: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13 помещение VII, этаж цоколь, комнаты: 13,13а,14, помещение IX, этаж 1, комнаты: 128,128а,129,130,131,132,132а,133,134; строение 1, секция 1, помещение VIII, этаж 4, комната: 13</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615 697,72</w:t>
            </w:r>
          </w:p>
        </w:tc>
        <w:tc>
          <w:tcPr>
            <w:tcW w:w="1701" w:type="dxa"/>
            <w:tcBorders>
              <w:top w:val="single" w:sz="4" w:space="0" w:color="auto"/>
              <w:bottom w:val="single" w:sz="4" w:space="0" w:color="auto"/>
            </w:tcBorders>
            <w:shd w:val="clear" w:color="auto" w:fill="auto"/>
          </w:tcPr>
          <w:p w:rsidR="00E03D07" w:rsidRPr="00373969" w:rsidRDefault="00E03D07" w:rsidP="00E03D07">
            <w:pPr>
              <w:spacing w:after="0" w:line="240" w:lineRule="auto"/>
              <w:jc w:val="center"/>
              <w:rPr>
                <w:rFonts w:ascii="Times New Roman" w:eastAsia="Times New Roman" w:hAnsi="Times New Roman" w:cs="Times New Roman"/>
                <w:sz w:val="24"/>
                <w:szCs w:val="24"/>
                <w:lang w:eastAsia="ru-RU"/>
              </w:rPr>
            </w:pPr>
            <w:r w:rsidRPr="00373969">
              <w:rPr>
                <w:rFonts w:ascii="Times New Roman" w:eastAsia="Times New Roman" w:hAnsi="Times New Roman" w:cs="Times New Roman"/>
                <w:sz w:val="24"/>
                <w:szCs w:val="24"/>
                <w:lang w:eastAsia="ru-RU"/>
              </w:rPr>
              <w:t>учрежденческие, производственные, складские</w:t>
            </w:r>
          </w:p>
        </w:tc>
        <w:tc>
          <w:tcPr>
            <w:tcW w:w="1559" w:type="dxa"/>
            <w:tcBorders>
              <w:top w:val="nil"/>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445,5</w:t>
            </w:r>
            <w:r w:rsidRPr="00B95B97">
              <w:rPr>
                <w:rFonts w:ascii="Times New Roman" w:hAnsi="Times New Roman" w:cs="Times New Roman"/>
                <w:color w:val="000000"/>
                <w:sz w:val="24"/>
                <w:szCs w:val="24"/>
                <w:lang w:eastAsia="ru-RU"/>
              </w:rPr>
              <w:t xml:space="preserve"> кв.м.</w:t>
            </w:r>
            <w: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 секция 2, помещение IX, этаж 6, комнаты: 3,4,35; строение 1,секция 3,помещение I, этаж подвал, комната 26; строение 19, помещение I, этаж цоколь, комната 1,2</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301 257,51</w:t>
            </w:r>
          </w:p>
        </w:tc>
        <w:tc>
          <w:tcPr>
            <w:tcW w:w="1701" w:type="dxa"/>
            <w:tcBorders>
              <w:top w:val="single" w:sz="4" w:space="0" w:color="auto"/>
              <w:bottom w:val="single" w:sz="4" w:space="0" w:color="auto"/>
            </w:tcBorders>
            <w:shd w:val="clear" w:color="auto" w:fill="auto"/>
          </w:tcPr>
          <w:p w:rsidR="00E03D07" w:rsidRDefault="00E03D07" w:rsidP="00E03D07">
            <w:pPr>
              <w:spacing w:after="0" w:line="240" w:lineRule="auto"/>
              <w:rPr>
                <w:rFonts w:ascii="Times New Roman" w:eastAsia="Times New Roman" w:hAnsi="Times New Roman" w:cs="Times New Roman"/>
                <w:sz w:val="24"/>
                <w:szCs w:val="24"/>
                <w:lang w:eastAsia="ru-RU"/>
              </w:rPr>
            </w:pPr>
            <w:r w:rsidRPr="002A6A7E">
              <w:rPr>
                <w:rFonts w:ascii="Times New Roman" w:eastAsia="Times New Roman" w:hAnsi="Times New Roman" w:cs="Times New Roman"/>
                <w:sz w:val="24"/>
                <w:szCs w:val="24"/>
                <w:lang w:eastAsia="ru-RU"/>
              </w:rPr>
              <w:t>учрежденческие, складские</w:t>
            </w:r>
          </w:p>
        </w:tc>
        <w:tc>
          <w:tcPr>
            <w:tcW w:w="1559" w:type="dxa"/>
            <w:tcBorders>
              <w:top w:val="nil"/>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4</w:t>
            </w:r>
          </w:p>
        </w:tc>
        <w:tc>
          <w:tcPr>
            <w:tcW w:w="2410" w:type="dxa"/>
            <w:tcBorders>
              <w:top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260,00</w:t>
            </w:r>
            <w:r w:rsidRPr="00B95B97">
              <w:rPr>
                <w:rFonts w:ascii="Times New Roman" w:hAnsi="Times New Roman" w:cs="Times New Roman"/>
                <w:color w:val="000000"/>
                <w:sz w:val="24"/>
                <w:szCs w:val="24"/>
                <w:lang w:eastAsia="ru-RU"/>
              </w:rPr>
              <w:t xml:space="preserve"> кв.м.</w:t>
            </w:r>
            <w: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 секция 4, этаж 1, пом. II, комнаты: 25,26; Строение 13, этаж 1, пом. IX, комнаты: 135 (часть 36,9 кв.м.),137,138,153,154</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210 066,67</w:t>
            </w:r>
          </w:p>
        </w:tc>
        <w:tc>
          <w:tcPr>
            <w:tcW w:w="1701" w:type="dxa"/>
            <w:tcBorders>
              <w:top w:val="single" w:sz="4" w:space="0" w:color="auto"/>
              <w:bottom w:val="single" w:sz="4" w:space="0" w:color="auto"/>
            </w:tcBorders>
            <w:shd w:val="clear" w:color="auto" w:fill="auto"/>
          </w:tcPr>
          <w:p w:rsidR="00E03D07" w:rsidRPr="00947F95" w:rsidRDefault="00E03D07" w:rsidP="00E03D07">
            <w:pPr>
              <w:spacing w:after="0" w:line="240" w:lineRule="auto"/>
              <w:jc w:val="center"/>
              <w:rPr>
                <w:rFonts w:ascii="Times New Roman" w:eastAsia="Times New Roman" w:hAnsi="Times New Roman" w:cs="Times New Roman"/>
                <w:sz w:val="24"/>
                <w:szCs w:val="24"/>
                <w:lang w:eastAsia="ru-RU"/>
              </w:rPr>
            </w:pPr>
            <w:r w:rsidRPr="002A6A7E">
              <w:rPr>
                <w:rFonts w:ascii="Times New Roman" w:eastAsia="Times New Roman" w:hAnsi="Times New Roman" w:cs="Times New Roman"/>
                <w:sz w:val="24"/>
                <w:szCs w:val="24"/>
                <w:lang w:eastAsia="ru-RU"/>
              </w:rPr>
              <w:t>учрежденческие</w:t>
            </w:r>
            <w:r w:rsidR="00947F95">
              <w:rPr>
                <w:rFonts w:ascii="Times New Roman" w:eastAsia="Times New Roman" w:hAnsi="Times New Roman" w:cs="Times New Roman"/>
                <w:sz w:val="24"/>
                <w:szCs w:val="24"/>
                <w:lang w:eastAsia="ru-RU"/>
              </w:rPr>
              <w:t>, производственные</w:t>
            </w:r>
          </w:p>
        </w:tc>
        <w:tc>
          <w:tcPr>
            <w:tcW w:w="1559" w:type="dxa"/>
            <w:tcBorders>
              <w:top w:val="nil"/>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1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5</w:t>
            </w:r>
          </w:p>
        </w:tc>
        <w:tc>
          <w:tcPr>
            <w:tcW w:w="2410" w:type="dxa"/>
            <w:tcBorders>
              <w:top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367,9</w:t>
            </w:r>
            <w:r w:rsidRPr="00B95B97">
              <w:rPr>
                <w:rFonts w:ascii="Times New Roman" w:hAnsi="Times New Roman" w:cs="Times New Roman"/>
                <w:color w:val="000000"/>
                <w:sz w:val="24"/>
                <w:szCs w:val="24"/>
                <w:lang w:eastAsia="ru-RU"/>
              </w:rPr>
              <w:t xml:space="preserve"> кв.м.</w:t>
            </w:r>
            <w:r>
              <w:t xml:space="preserve"> </w:t>
            </w:r>
            <w:r w:rsidRPr="007602AB">
              <w:rPr>
                <w:rFonts w:ascii="Times New Roman" w:hAnsi="Times New Roman" w:cs="Times New Roman"/>
                <w:color w:val="000000"/>
                <w:sz w:val="24"/>
                <w:szCs w:val="24"/>
                <w:lang w:eastAsia="ru-RU"/>
              </w:rPr>
              <w:t xml:space="preserve">по адресу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13,помещение IX, этаж 1,комната 157</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183 950,00</w:t>
            </w:r>
          </w:p>
        </w:tc>
        <w:tc>
          <w:tcPr>
            <w:tcW w:w="1701" w:type="dxa"/>
            <w:tcBorders>
              <w:top w:val="single" w:sz="4" w:space="0" w:color="auto"/>
              <w:bottom w:val="single" w:sz="4" w:space="0" w:color="auto"/>
            </w:tcBorders>
            <w:shd w:val="clear" w:color="auto" w:fill="auto"/>
          </w:tcPr>
          <w:p w:rsidR="00E03D07" w:rsidRPr="006C314A" w:rsidRDefault="00947F95" w:rsidP="00E0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 складские</w:t>
            </w:r>
          </w:p>
        </w:tc>
        <w:tc>
          <w:tcPr>
            <w:tcW w:w="1559" w:type="dxa"/>
            <w:tcBorders>
              <w:top w:val="nil"/>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lastRenderedPageBreak/>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185,2</w:t>
            </w:r>
            <w:r w:rsidRPr="00B95B97">
              <w:rPr>
                <w:rFonts w:ascii="Times New Roman" w:hAnsi="Times New Roman" w:cs="Times New Roman"/>
                <w:color w:val="000000"/>
                <w:sz w:val="24"/>
                <w:szCs w:val="24"/>
                <w:lang w:eastAsia="ru-RU"/>
              </w:rPr>
              <w:t xml:space="preserve"> кв.м.</w:t>
            </w: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 секция 2, этаж 1, пом. IV, комнаты: 7,9а,9б,25; секция 3, этаж 1, пом. V, комнаты: 35,36,37,38,39,40,41, 42,43,44,45</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177 483,33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D07" w:rsidRPr="006C314A" w:rsidRDefault="00E03D07" w:rsidP="00E03D07">
            <w:pPr>
              <w:spacing w:after="0" w:line="240" w:lineRule="auto"/>
              <w:jc w:val="center"/>
              <w:rPr>
                <w:rFonts w:ascii="Times New Roman" w:eastAsia="Times New Roman" w:hAnsi="Times New Roman" w:cs="Times New Roman"/>
                <w:sz w:val="24"/>
                <w:szCs w:val="24"/>
                <w:lang w:eastAsia="ru-RU"/>
              </w:rPr>
            </w:pPr>
            <w:r w:rsidRPr="002A6A7E">
              <w:rPr>
                <w:rFonts w:ascii="Times New Roman" w:eastAsia="Times New Roman" w:hAnsi="Times New Roman" w:cs="Times New Roman"/>
                <w:sz w:val="24"/>
                <w:szCs w:val="24"/>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D07" w:rsidRDefault="00E03D07" w:rsidP="00E03D07">
            <w:r w:rsidRPr="001167E7">
              <w:rPr>
                <w:rFonts w:ascii="Times New Roman" w:hAnsi="Times New Roman" w:cs="Times New Roman"/>
                <w:color w:val="000000"/>
                <w:lang w:eastAsia="ru-RU"/>
              </w:rPr>
              <w:t>Договор заключается сроком на 11 (одиннадцать) месяцев</w:t>
            </w:r>
          </w:p>
        </w:tc>
      </w:tr>
      <w:tr w:rsidR="00E03D07" w:rsidRPr="00DA2A2F" w:rsidTr="00E03D07">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3D07" w:rsidRPr="00DE6048" w:rsidRDefault="00E03D07" w:rsidP="00E03D0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7</w:t>
            </w:r>
          </w:p>
        </w:tc>
        <w:tc>
          <w:tcPr>
            <w:tcW w:w="2410" w:type="dxa"/>
            <w:tcBorders>
              <w:top w:val="single" w:sz="4" w:space="0" w:color="auto"/>
              <w:bottom w:val="single" w:sz="4" w:space="0" w:color="auto"/>
            </w:tcBorders>
            <w:shd w:val="clear" w:color="auto" w:fill="auto"/>
            <w:vAlign w:val="center"/>
            <w:hideMark/>
          </w:tcPr>
          <w:p w:rsidR="00E03D07" w:rsidRPr="00B95B97" w:rsidRDefault="00E03D07" w:rsidP="00E03D07">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w:t>
            </w:r>
            <w:r>
              <w:rPr>
                <w:rFonts w:ascii="Times New Roman" w:hAnsi="Times New Roman" w:cs="Times New Roman"/>
                <w:color w:val="000000"/>
                <w:sz w:val="24"/>
                <w:szCs w:val="24"/>
                <w:lang w:eastAsia="ru-RU"/>
              </w:rPr>
              <w:t>621,2 к</w:t>
            </w:r>
            <w:r w:rsidRPr="00B95B97">
              <w:rPr>
                <w:rFonts w:ascii="Times New Roman" w:hAnsi="Times New Roman" w:cs="Times New Roman"/>
                <w:color w:val="000000"/>
                <w:sz w:val="24"/>
                <w:szCs w:val="24"/>
                <w:lang w:eastAsia="ru-RU"/>
              </w:rPr>
              <w:t>в.м</w:t>
            </w:r>
            <w:r w:rsidRPr="007602AB">
              <w:rPr>
                <w:rFonts w:ascii="Times New Roman" w:hAnsi="Times New Roman" w:cs="Times New Roman"/>
                <w:color w:val="000000"/>
                <w:sz w:val="24"/>
                <w:szCs w:val="24"/>
                <w:lang w:eastAsia="ru-RU"/>
              </w:rP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E03D07" w:rsidRPr="00B95B97" w:rsidRDefault="00E03D07" w:rsidP="00E03D07">
            <w:pPr>
              <w:spacing w:after="0" w:line="240" w:lineRule="auto"/>
              <w:rPr>
                <w:rFonts w:ascii="Times New Roman" w:eastAsia="Times New Roman" w:hAnsi="Times New Roman" w:cs="Times New Roman"/>
                <w:sz w:val="24"/>
                <w:szCs w:val="24"/>
                <w:lang w:eastAsia="ru-RU"/>
              </w:rPr>
            </w:pPr>
            <w:r w:rsidRPr="00E03D07">
              <w:rPr>
                <w:rFonts w:ascii="Times New Roman" w:eastAsia="Times New Roman" w:hAnsi="Times New Roman" w:cs="Times New Roman"/>
                <w:sz w:val="24"/>
                <w:szCs w:val="24"/>
                <w:lang w:eastAsia="ru-RU"/>
              </w:rPr>
              <w:t>г.Москва, Варшавское ш., д. 125,  строение 19 помещение I,этаж 1 комнаты 1,2,2а,3</w:t>
            </w:r>
          </w:p>
        </w:tc>
        <w:tc>
          <w:tcPr>
            <w:tcW w:w="1418" w:type="dxa"/>
            <w:tcBorders>
              <w:top w:val="single" w:sz="4" w:space="0" w:color="auto"/>
              <w:left w:val="single" w:sz="4" w:space="0" w:color="auto"/>
              <w:bottom w:val="single" w:sz="4" w:space="0" w:color="auto"/>
              <w:right w:val="single" w:sz="4" w:space="0" w:color="auto"/>
            </w:tcBorders>
            <w:vAlign w:val="center"/>
          </w:tcPr>
          <w:p w:rsidR="00E03D07" w:rsidRPr="00B95B97" w:rsidRDefault="00E03D07" w:rsidP="00E03D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336 483,33</w:t>
            </w:r>
          </w:p>
        </w:tc>
        <w:tc>
          <w:tcPr>
            <w:tcW w:w="1701" w:type="dxa"/>
            <w:tcBorders>
              <w:top w:val="single" w:sz="4" w:space="0" w:color="auto"/>
              <w:bottom w:val="single" w:sz="4" w:space="0" w:color="auto"/>
            </w:tcBorders>
            <w:shd w:val="clear" w:color="auto" w:fill="auto"/>
          </w:tcPr>
          <w:p w:rsidR="00E03D07" w:rsidRPr="006C314A" w:rsidRDefault="00E03D07" w:rsidP="00E0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D07" w:rsidRDefault="00E03D07" w:rsidP="00E03D07">
            <w:pPr>
              <w:jc w:val="center"/>
            </w:pPr>
            <w:r w:rsidRPr="004B5884">
              <w:rPr>
                <w:rFonts w:ascii="Times New Roman" w:hAnsi="Times New Roman" w:cs="Times New Roman"/>
                <w:color w:val="00000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E03D07" w:rsidRDefault="00CC5B67" w:rsidP="005C398F">
      <w:pPr>
        <w:spacing w:after="0" w:line="240" w:lineRule="auto"/>
        <w:ind w:firstLine="567"/>
        <w:jc w:val="both"/>
        <w:rPr>
          <w:rFonts w:ascii="Times New Roman" w:eastAsia="Arial Narrow" w:hAnsi="Times New Roman" w:cs="Times New Roman"/>
          <w:sz w:val="24"/>
          <w:szCs w:val="24"/>
          <w:highlight w:val="yellow"/>
        </w:rPr>
      </w:pPr>
      <w:r w:rsidRPr="00035DB5">
        <w:rPr>
          <w:rFonts w:ascii="Times New Roman" w:eastAsia="Arial Narrow" w:hAnsi="Times New Roman" w:cs="Times New Roman"/>
          <w:sz w:val="24"/>
          <w:szCs w:val="24"/>
        </w:rPr>
        <w:t>-</w:t>
      </w:r>
      <w:r w:rsidRPr="00E03D07">
        <w:rPr>
          <w:rFonts w:ascii="Times New Roman" w:eastAsia="Arial Narrow" w:hAnsi="Times New Roman" w:cs="Times New Roman"/>
          <w:sz w:val="24"/>
          <w:szCs w:val="24"/>
          <w:highlight w:val="yellow"/>
        </w:rPr>
        <w:t>Свидетельства о государственной регистрации права,</w:t>
      </w:r>
    </w:p>
    <w:p w:rsidR="00CC5B67" w:rsidRPr="00E03D07" w:rsidRDefault="00CC5B67" w:rsidP="005C398F">
      <w:pPr>
        <w:spacing w:after="0" w:line="240" w:lineRule="auto"/>
        <w:ind w:firstLine="567"/>
        <w:jc w:val="both"/>
        <w:rPr>
          <w:rFonts w:ascii="Times New Roman" w:eastAsia="Arial Narrow" w:hAnsi="Times New Roman" w:cs="Times New Roman"/>
          <w:sz w:val="24"/>
          <w:szCs w:val="24"/>
          <w:highlight w:val="yellow"/>
        </w:rPr>
      </w:pPr>
      <w:r w:rsidRPr="00E03D07">
        <w:rPr>
          <w:rFonts w:ascii="Times New Roman" w:eastAsia="Arial Narrow" w:hAnsi="Times New Roman" w:cs="Times New Roman"/>
          <w:sz w:val="24"/>
          <w:szCs w:val="24"/>
          <w:highlight w:val="yellow"/>
        </w:rPr>
        <w:t xml:space="preserve">-Технический паспорт, </w:t>
      </w:r>
    </w:p>
    <w:p w:rsidR="00CC5B67" w:rsidRPr="00E03D07" w:rsidRDefault="00CC5B67" w:rsidP="005C398F">
      <w:pPr>
        <w:spacing w:after="0" w:line="240" w:lineRule="auto"/>
        <w:ind w:firstLine="567"/>
        <w:jc w:val="both"/>
        <w:rPr>
          <w:rFonts w:ascii="Times New Roman" w:eastAsia="Arial Narrow" w:hAnsi="Times New Roman" w:cs="Times New Roman"/>
          <w:sz w:val="24"/>
          <w:szCs w:val="24"/>
          <w:highlight w:val="yellow"/>
        </w:rPr>
      </w:pPr>
      <w:r w:rsidRPr="00E03D07">
        <w:rPr>
          <w:rFonts w:ascii="Times New Roman" w:eastAsia="Arial Narrow" w:hAnsi="Times New Roman" w:cs="Times New Roman"/>
          <w:sz w:val="24"/>
          <w:szCs w:val="24"/>
          <w:highlight w:val="yellow"/>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E03D07">
        <w:rPr>
          <w:rFonts w:ascii="Times New Roman" w:eastAsia="Arial Narrow" w:hAnsi="Times New Roman" w:cs="Times New Roman"/>
          <w:sz w:val="24"/>
          <w:szCs w:val="24"/>
          <w:highlight w:val="yellow"/>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bookmarkStart w:id="0" w:name="_GoBack"/>
      <w:bookmarkEnd w:id="0"/>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Физические лица предъявляют</w:t>
      </w:r>
      <w:r>
        <w:rPr>
          <w:rFonts w:ascii="Times New Roman" w:hAnsi="Times New Roman" w:cs="Times New Roman"/>
          <w:sz w:val="24"/>
          <w:szCs w:val="24"/>
        </w:rPr>
        <w:t>:</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B2B4D">
        <w:rPr>
          <w:rFonts w:ascii="Times New Roman" w:hAnsi="Times New Roman" w:cs="Times New Roman"/>
          <w:sz w:val="24"/>
          <w:szCs w:val="24"/>
        </w:rPr>
        <w:t>документ, удостоверяющий личность (в составе заявки – копия  документа, удостоверяющий личность</w:t>
      </w:r>
      <w:r>
        <w:rPr>
          <w:rFonts w:ascii="Times New Roman" w:hAnsi="Times New Roman" w:cs="Times New Roman"/>
          <w:sz w:val="24"/>
          <w:szCs w:val="24"/>
        </w:rPr>
        <w:t xml:space="preserve">) </w:t>
      </w:r>
    </w:p>
    <w:p w:rsidR="00561105" w:rsidRDefault="00561105"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устава;</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свидетельства о регистрации изменений в учредительных документах</w:t>
      </w:r>
      <w:r>
        <w:rPr>
          <w:rFonts w:ascii="Times New Roman" w:hAnsi="Times New Roman" w:cs="Times New Roman"/>
          <w:sz w:val="24"/>
          <w:szCs w:val="24"/>
        </w:rPr>
        <w:t>(при наличии)</w:t>
      </w:r>
      <w:r w:rsidRPr="005B2B4D">
        <w:rPr>
          <w:rFonts w:ascii="Times New Roman" w:hAnsi="Times New Roman" w:cs="Times New Roman"/>
          <w:sz w:val="24"/>
          <w:szCs w:val="24"/>
        </w:rPr>
        <w:t>;</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решения органа управления юридического лица о назначении генерального директора;</w:t>
      </w:r>
    </w:p>
    <w:p w:rsidR="005B2B4D" w:rsidRPr="005B2B4D" w:rsidRDefault="005B2B4D"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3.4</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 xml:space="preserve">заверенная организацией копия документа о присвоении ИНН; </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3.5</w:t>
      </w:r>
      <w:r w:rsidR="00E81621">
        <w:rPr>
          <w:rFonts w:ascii="Times New Roman" w:hAnsi="Times New Roman" w:cs="Times New Roman"/>
          <w:sz w:val="24"/>
          <w:szCs w:val="24"/>
        </w:rPr>
        <w:t>.</w:t>
      </w:r>
      <w:r>
        <w:rPr>
          <w:rFonts w:ascii="Times New Roman" w:hAnsi="Times New Roman" w:cs="Times New Roman"/>
          <w:sz w:val="24"/>
          <w:szCs w:val="24"/>
        </w:rPr>
        <w:t>)</w:t>
      </w:r>
      <w:r w:rsidR="00EF4077">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доверенности или иного документа, подтверждающего полномочия лица, подписавшего заявку;</w:t>
      </w:r>
    </w:p>
    <w:p w:rsidR="005B2B4D" w:rsidRPr="00970CA2" w:rsidRDefault="00970CA2"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З</w:t>
      </w:r>
      <w:r>
        <w:rPr>
          <w:rFonts w:ascii="Times New Roman" w:hAnsi="Times New Roman" w:cs="Times New Roman"/>
          <w:sz w:val="24"/>
          <w:szCs w:val="24"/>
        </w:rPr>
        <w:t>.6</w:t>
      </w:r>
      <w:r w:rsidR="00E81621">
        <w:rPr>
          <w:rFonts w:ascii="Times New Roman" w:hAnsi="Times New Roman" w:cs="Times New Roman"/>
          <w:sz w:val="24"/>
          <w:szCs w:val="24"/>
        </w:rPr>
        <w:t>.</w:t>
      </w:r>
      <w:r>
        <w:rPr>
          <w:rFonts w:ascii="Times New Roman" w:hAnsi="Times New Roman" w:cs="Times New Roman"/>
          <w:sz w:val="24"/>
          <w:szCs w:val="24"/>
        </w:rPr>
        <w:t xml:space="preserve">) </w:t>
      </w:r>
      <w:r w:rsidRPr="00970CA2">
        <w:rPr>
          <w:rFonts w:ascii="Times New Roman" w:hAnsi="Times New Roman" w:cs="Times New Roman"/>
          <w:sz w:val="24"/>
          <w:szCs w:val="24"/>
        </w:rPr>
        <w:t>з</w:t>
      </w:r>
      <w:r w:rsidR="005B2B4D" w:rsidRPr="00970CA2">
        <w:rPr>
          <w:rFonts w:ascii="Times New Roman" w:hAnsi="Times New Roman" w:cs="Times New Roman"/>
          <w:sz w:val="24"/>
          <w:szCs w:val="24"/>
        </w:rPr>
        <w:t>аверенная организацией копия выписки из Единого государственного реестра юридических лиц (ЕГРЮЛ), выданной не ранее чем за шесть месяцев;</w:t>
      </w:r>
    </w:p>
    <w:p w:rsidR="005B2B4D" w:rsidRPr="00970CA2" w:rsidRDefault="00970CA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00E81621">
        <w:rPr>
          <w:rFonts w:ascii="Times New Roman" w:hAnsi="Times New Roman" w:cs="Times New Roman"/>
          <w:sz w:val="24"/>
          <w:szCs w:val="24"/>
        </w:rPr>
        <w:t>.</w:t>
      </w:r>
      <w:r>
        <w:rPr>
          <w:rFonts w:ascii="Times New Roman" w:hAnsi="Times New Roman" w:cs="Times New Roman"/>
          <w:sz w:val="24"/>
          <w:szCs w:val="24"/>
        </w:rPr>
        <w:t>)</w:t>
      </w:r>
      <w:r w:rsidR="005B2B4D" w:rsidRPr="00970CA2">
        <w:rPr>
          <w:rFonts w:ascii="Times New Roman" w:hAnsi="Times New Roman" w:cs="Times New Roman"/>
          <w:sz w:val="24"/>
          <w:szCs w:val="24"/>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61105"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5B2B4D"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561105" w:rsidRDefault="00561105" w:rsidP="00FA4651">
      <w:pPr>
        <w:pStyle w:val="13"/>
        <w:shd w:val="clear" w:color="auto" w:fill="auto"/>
        <w:spacing w:before="0" w:after="0" w:line="240" w:lineRule="auto"/>
        <w:ind w:firstLine="0"/>
        <w:jc w:val="both"/>
        <w:rPr>
          <w:rFonts w:ascii="Times New Roman" w:hAnsi="Times New Roman" w:cs="Times New Roman"/>
          <w:sz w:val="24"/>
          <w:szCs w:val="24"/>
        </w:rPr>
      </w:pPr>
    </w:p>
    <w:p w:rsidR="005B2B4D" w:rsidRPr="00561105"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B67096" w:rsidRDefault="00B67096" w:rsidP="00FA4651">
      <w:pPr>
        <w:tabs>
          <w:tab w:val="left" w:pos="1134"/>
        </w:tabs>
        <w:spacing w:after="0" w:line="240" w:lineRule="auto"/>
        <w:ind w:firstLine="567"/>
        <w:jc w:val="both"/>
        <w:rPr>
          <w:rFonts w:ascii="Times New Roman" w:hAnsi="Times New Roman" w:cs="Times New Roman"/>
          <w:color w:val="000000"/>
          <w:szCs w:val="28"/>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1" w:name="_Ref167179318"/>
      <w:bookmarkEnd w:id="1"/>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Порядок рассмотрения заявок на 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Аукцион проводится Организатором торгов в присутствии аукционной комиссии и </w:t>
      </w:r>
      <w:r w:rsidRPr="00135DD2">
        <w:rPr>
          <w:rFonts w:ascii="Times New Roman" w:eastAsia="Times New Roman" w:hAnsi="Times New Roman" w:cs="Times New Roman"/>
          <w:sz w:val="24"/>
          <w:szCs w:val="24"/>
          <w:lang w:eastAsia="ru-RU"/>
        </w:rPr>
        <w:lastRenderedPageBreak/>
        <w:t>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7358B8" w:rsidRDefault="007358B8" w:rsidP="005C398F">
            <w:pPr>
              <w:jc w:val="both"/>
              <w:rPr>
                <w:rFonts w:ascii="Times New Roman" w:hAnsi="Times New Roman" w:cs="Times New Roman"/>
                <w:bCs/>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p>
          <w:p w:rsidR="00AC7C7E" w:rsidRPr="005C398F" w:rsidRDefault="00AC7C7E" w:rsidP="00E8742B">
            <w:pPr>
              <w:jc w:val="both"/>
              <w:rPr>
                <w:rFonts w:ascii="Times New Roman" w:hAnsi="Times New Roman" w:cs="Times New Roman"/>
                <w:sz w:val="24"/>
                <w:szCs w:val="24"/>
              </w:rPr>
            </w:pPr>
            <w:r>
              <w:rPr>
                <w:rFonts w:ascii="Times New Roman" w:hAnsi="Times New Roman" w:cs="Times New Roman"/>
                <w:bCs/>
                <w:sz w:val="24"/>
                <w:szCs w:val="24"/>
              </w:rPr>
              <w:t xml:space="preserve">количество лотов – </w:t>
            </w:r>
            <w:r w:rsidR="00E8742B">
              <w:rPr>
                <w:rFonts w:ascii="Times New Roman" w:hAnsi="Times New Roman" w:cs="Times New Roman"/>
                <w:bCs/>
                <w:sz w:val="24"/>
                <w:szCs w:val="24"/>
              </w:rPr>
              <w:t>7</w:t>
            </w:r>
            <w:r>
              <w:rPr>
                <w:rFonts w:ascii="Times New Roman" w:hAnsi="Times New Roman" w:cs="Times New Roman"/>
                <w:bCs/>
                <w:sz w:val="24"/>
                <w:szCs w:val="24"/>
              </w:rPr>
              <w:t>(</w:t>
            </w:r>
            <w:r w:rsidR="00E8742B">
              <w:rPr>
                <w:rFonts w:ascii="Times New Roman" w:hAnsi="Times New Roman" w:cs="Times New Roman"/>
                <w:bCs/>
                <w:sz w:val="24"/>
                <w:szCs w:val="24"/>
              </w:rPr>
              <w:t>семь</w:t>
            </w:r>
            <w:r>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FA4651">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9C52F1" w:rsidRPr="006C314A" w:rsidTr="005D466F">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252 291,67</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615 697,72</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301 257,51</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359"/>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210 066,67</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309"/>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183 950,00</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285"/>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177 483,33</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9C52F1" w:rsidRPr="006C314A" w:rsidTr="005D466F">
              <w:trPr>
                <w:trHeight w:val="247"/>
              </w:trPr>
              <w:tc>
                <w:tcPr>
                  <w:tcW w:w="1588" w:type="dxa"/>
                  <w:tcBorders>
                    <w:top w:val="nil"/>
                    <w:left w:val="single" w:sz="4" w:space="0" w:color="auto"/>
                    <w:bottom w:val="single" w:sz="4" w:space="0" w:color="auto"/>
                    <w:right w:val="single" w:sz="4" w:space="0" w:color="auto"/>
                  </w:tcBorders>
                  <w:shd w:val="clear" w:color="auto" w:fill="auto"/>
                  <w:vAlign w:val="center"/>
                </w:tcPr>
                <w:p w:rsidR="009C52F1" w:rsidRPr="007358B8" w:rsidRDefault="009C52F1" w:rsidP="009C52F1">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2410" w:type="dxa"/>
                  <w:tcBorders>
                    <w:top w:val="single" w:sz="4" w:space="0" w:color="auto"/>
                    <w:left w:val="single" w:sz="4" w:space="0" w:color="auto"/>
                    <w:bottom w:val="single" w:sz="4" w:space="0" w:color="auto"/>
                    <w:right w:val="single" w:sz="4" w:space="0" w:color="auto"/>
                  </w:tcBorders>
                  <w:vAlign w:val="center"/>
                </w:tcPr>
                <w:p w:rsidR="009C52F1" w:rsidRPr="00B95B97" w:rsidRDefault="009C52F1" w:rsidP="009C52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336 483,33</w:t>
                  </w:r>
                </w:p>
              </w:tc>
              <w:tc>
                <w:tcPr>
                  <w:tcW w:w="2268" w:type="dxa"/>
                  <w:tcBorders>
                    <w:top w:val="single" w:sz="4" w:space="0" w:color="auto"/>
                    <w:left w:val="single" w:sz="4" w:space="0" w:color="auto"/>
                    <w:bottom w:val="single" w:sz="4" w:space="0" w:color="auto"/>
                    <w:right w:val="single" w:sz="4" w:space="0" w:color="auto"/>
                  </w:tcBorders>
                </w:tcPr>
                <w:p w:rsidR="009C52F1" w:rsidRPr="006C314A" w:rsidRDefault="009C52F1" w:rsidP="009C52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lastRenderedPageBreak/>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9C52F1">
              <w:rPr>
                <w:rFonts w:ascii="Times New Roman" w:hAnsi="Times New Roman" w:cs="Times New Roman"/>
                <w:sz w:val="24"/>
                <w:szCs w:val="24"/>
              </w:rPr>
              <w:t>20</w:t>
            </w:r>
            <w:r w:rsidRPr="009F5ADE">
              <w:rPr>
                <w:rFonts w:ascii="Times New Roman" w:hAnsi="Times New Roman" w:cs="Times New Roman"/>
                <w:sz w:val="24"/>
                <w:szCs w:val="24"/>
              </w:rPr>
              <w:t xml:space="preserve">» </w:t>
            </w:r>
            <w:r w:rsidR="009C52F1">
              <w:rPr>
                <w:rFonts w:ascii="Times New Roman" w:hAnsi="Times New Roman" w:cs="Times New Roman"/>
                <w:sz w:val="24"/>
                <w:szCs w:val="24"/>
              </w:rPr>
              <w:t>марта</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9C52F1">
              <w:rPr>
                <w:rFonts w:ascii="Times New Roman" w:hAnsi="Times New Roman" w:cs="Times New Roman"/>
                <w:sz w:val="24"/>
                <w:szCs w:val="24"/>
              </w:rPr>
              <w:t>15</w:t>
            </w:r>
            <w:r w:rsidRPr="009F5ADE">
              <w:rPr>
                <w:rFonts w:ascii="Times New Roman" w:hAnsi="Times New Roman" w:cs="Times New Roman"/>
                <w:sz w:val="24"/>
                <w:szCs w:val="24"/>
              </w:rPr>
              <w:t xml:space="preserve">» </w:t>
            </w:r>
            <w:r w:rsidR="009C52F1">
              <w:rPr>
                <w:rFonts w:ascii="Times New Roman" w:hAnsi="Times New Roman" w:cs="Times New Roman"/>
                <w:sz w:val="24"/>
                <w:szCs w:val="24"/>
              </w:rPr>
              <w:t>апреля</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 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9C52F1">
              <w:rPr>
                <w:rFonts w:ascii="Times New Roman" w:hAnsi="Times New Roman" w:cs="Times New Roman"/>
                <w:sz w:val="24"/>
                <w:szCs w:val="24"/>
              </w:rPr>
              <w:t>15</w:t>
            </w:r>
            <w:r w:rsidRPr="009F5ADE">
              <w:rPr>
                <w:rFonts w:ascii="Times New Roman" w:hAnsi="Times New Roman" w:cs="Times New Roman"/>
                <w:sz w:val="24"/>
                <w:szCs w:val="24"/>
              </w:rPr>
              <w:t xml:space="preserve">» </w:t>
            </w:r>
            <w:r w:rsidR="009C52F1">
              <w:rPr>
                <w:rFonts w:ascii="Times New Roman" w:hAnsi="Times New Roman" w:cs="Times New Roman"/>
                <w:sz w:val="24"/>
                <w:szCs w:val="24"/>
              </w:rPr>
              <w:t>апреля</w:t>
            </w:r>
            <w:r w:rsidRPr="009F5ADE">
              <w:rPr>
                <w:rFonts w:ascii="Times New Roman" w:hAnsi="Times New Roman" w:cs="Times New Roman"/>
                <w:sz w:val="24"/>
                <w:szCs w:val="24"/>
              </w:rPr>
              <w:t xml:space="preserve"> 201</w:t>
            </w:r>
            <w:r w:rsidR="009C52F1">
              <w:rPr>
                <w:rFonts w:ascii="Times New Roman" w:hAnsi="Times New Roman" w:cs="Times New Roman"/>
                <w:sz w:val="24"/>
                <w:szCs w:val="24"/>
              </w:rPr>
              <w:t>9</w:t>
            </w:r>
            <w:r w:rsidRPr="009F5ADE">
              <w:rPr>
                <w:rFonts w:ascii="Times New Roman" w:hAnsi="Times New Roman" w:cs="Times New Roman"/>
                <w:sz w:val="24"/>
                <w:szCs w:val="24"/>
              </w:rPr>
              <w:t xml:space="preserve">г. </w:t>
            </w:r>
            <w:r w:rsidRPr="007358B8">
              <w:rPr>
                <w:rFonts w:ascii="Times New Roman" w:hAnsi="Times New Roman" w:cs="Times New Roman"/>
                <w:sz w:val="24"/>
                <w:szCs w:val="24"/>
              </w:rPr>
              <w:t xml:space="preserve"> (в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Pr="007358B8">
              <w:rPr>
                <w:rFonts w:ascii="Times New Roman" w:hAnsi="Times New Roman" w:cs="Times New Roman"/>
                <w:sz w:val="24"/>
                <w:szCs w:val="24"/>
              </w:rPr>
              <w:t>.</w:t>
            </w:r>
            <w:r w:rsidR="009C52F1">
              <w:rPr>
                <w:rFonts w:ascii="Times New Roman" w:hAnsi="Times New Roman" w:cs="Times New Roman"/>
                <w:sz w:val="24"/>
                <w:szCs w:val="24"/>
              </w:rPr>
              <w:t>3</w:t>
            </w:r>
            <w:r w:rsidRPr="007358B8">
              <w:rPr>
                <w:rFonts w:ascii="Times New Roman" w:hAnsi="Times New Roman" w:cs="Times New Roman"/>
                <w:sz w:val="24"/>
                <w:szCs w:val="24"/>
              </w:rPr>
              <w:t>0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9C52F1">
              <w:rPr>
                <w:rFonts w:ascii="Times New Roman" w:hAnsi="Times New Roman" w:cs="Times New Roman"/>
                <w:b/>
                <w:sz w:val="24"/>
                <w:szCs w:val="24"/>
              </w:rPr>
              <w:t>16</w:t>
            </w:r>
            <w:r w:rsidRPr="007358B8">
              <w:rPr>
                <w:rFonts w:ascii="Times New Roman" w:hAnsi="Times New Roman" w:cs="Times New Roman"/>
                <w:b/>
                <w:sz w:val="24"/>
                <w:szCs w:val="24"/>
              </w:rPr>
              <w:t xml:space="preserve">» </w:t>
            </w:r>
            <w:r w:rsidR="009C52F1">
              <w:rPr>
                <w:rFonts w:ascii="Times New Roman" w:hAnsi="Times New Roman" w:cs="Times New Roman"/>
                <w:b/>
                <w:sz w:val="24"/>
                <w:szCs w:val="24"/>
              </w:rPr>
              <w:t>апреля</w:t>
            </w:r>
            <w:r w:rsidRPr="007358B8">
              <w:rPr>
                <w:rFonts w:ascii="Times New Roman" w:hAnsi="Times New Roman" w:cs="Times New Roman"/>
                <w:b/>
                <w:sz w:val="24"/>
                <w:szCs w:val="24"/>
              </w:rPr>
              <w:t xml:space="preserve"> 201</w:t>
            </w:r>
            <w:r w:rsidR="009C52F1">
              <w:rPr>
                <w:rFonts w:ascii="Times New Roman" w:hAnsi="Times New Roman" w:cs="Times New Roman"/>
                <w:b/>
                <w:sz w:val="24"/>
                <w:szCs w:val="24"/>
              </w:rPr>
              <w:t>9</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:00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780420">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780420">
              <w:rPr>
                <w:rFonts w:ascii="Times New Roman" w:hAnsi="Times New Roman" w:cs="Times New Roman"/>
                <w:b/>
                <w:sz w:val="24"/>
                <w:szCs w:val="24"/>
              </w:rPr>
              <w:t>16</w:t>
            </w:r>
            <w:r w:rsidRPr="007358B8">
              <w:rPr>
                <w:rFonts w:ascii="Times New Roman" w:hAnsi="Times New Roman" w:cs="Times New Roman"/>
                <w:b/>
                <w:sz w:val="24"/>
                <w:szCs w:val="24"/>
              </w:rPr>
              <w:t xml:space="preserve">» </w:t>
            </w:r>
            <w:r w:rsidR="00780420">
              <w:rPr>
                <w:rFonts w:ascii="Times New Roman" w:hAnsi="Times New Roman" w:cs="Times New Roman"/>
                <w:b/>
                <w:sz w:val="24"/>
                <w:szCs w:val="24"/>
              </w:rPr>
              <w:t xml:space="preserve">апреля </w:t>
            </w:r>
            <w:r w:rsidRPr="007358B8">
              <w:rPr>
                <w:rFonts w:ascii="Times New Roman" w:hAnsi="Times New Roman" w:cs="Times New Roman"/>
                <w:b/>
                <w:sz w:val="24"/>
                <w:szCs w:val="24"/>
              </w:rPr>
              <w:t>201</w:t>
            </w:r>
            <w:r w:rsidR="00780420">
              <w:rPr>
                <w:rFonts w:ascii="Times New Roman" w:hAnsi="Times New Roman" w:cs="Times New Roman"/>
                <w:b/>
                <w:sz w:val="24"/>
                <w:szCs w:val="24"/>
              </w:rPr>
              <w:t>9</w:t>
            </w:r>
            <w:r w:rsidRPr="007358B8">
              <w:rPr>
                <w:rFonts w:ascii="Times New Roman" w:hAnsi="Times New Roman" w:cs="Times New Roman"/>
                <w:b/>
                <w:sz w:val="24"/>
                <w:szCs w:val="24"/>
              </w:rPr>
              <w:t>г. в 1</w:t>
            </w:r>
            <w:r w:rsidR="00780420">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780420">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780420">
              <w:rPr>
                <w:rFonts w:ascii="Times New Roman" w:hAnsi="Times New Roman" w:cs="Times New Roman"/>
                <w:b/>
                <w:sz w:val="24"/>
                <w:szCs w:val="24"/>
              </w:rPr>
              <w:t>17</w:t>
            </w:r>
            <w:r w:rsidRPr="007358B8">
              <w:rPr>
                <w:rFonts w:ascii="Times New Roman" w:hAnsi="Times New Roman" w:cs="Times New Roman"/>
                <w:b/>
                <w:sz w:val="24"/>
                <w:szCs w:val="24"/>
              </w:rPr>
              <w:t xml:space="preserve">» </w:t>
            </w:r>
            <w:r w:rsidR="00780420">
              <w:rPr>
                <w:rFonts w:ascii="Times New Roman" w:hAnsi="Times New Roman" w:cs="Times New Roman"/>
                <w:b/>
                <w:sz w:val="24"/>
                <w:szCs w:val="24"/>
              </w:rPr>
              <w:t>апреля</w:t>
            </w:r>
            <w:r w:rsidRPr="007358B8">
              <w:rPr>
                <w:rFonts w:ascii="Times New Roman" w:hAnsi="Times New Roman" w:cs="Times New Roman"/>
                <w:b/>
                <w:sz w:val="24"/>
                <w:szCs w:val="24"/>
              </w:rPr>
              <w:t xml:space="preserve"> 201</w:t>
            </w:r>
            <w:r w:rsidR="00780420">
              <w:rPr>
                <w:rFonts w:ascii="Times New Roman" w:hAnsi="Times New Roman" w:cs="Times New Roman"/>
                <w:b/>
                <w:sz w:val="24"/>
                <w:szCs w:val="24"/>
              </w:rPr>
              <w:t>9</w:t>
            </w:r>
            <w:r w:rsidRPr="007358B8">
              <w:rPr>
                <w:rFonts w:ascii="Times New Roman" w:hAnsi="Times New Roman" w:cs="Times New Roman"/>
                <w:b/>
                <w:sz w:val="24"/>
                <w:szCs w:val="24"/>
              </w:rPr>
              <w:t>г</w:t>
            </w:r>
            <w:r w:rsidRPr="007358B8">
              <w:rPr>
                <w:rFonts w:ascii="Times New Roman" w:hAnsi="Times New Roman" w:cs="Times New Roman"/>
                <w:sz w:val="24"/>
                <w:szCs w:val="24"/>
              </w:rPr>
              <w:t>. в 11:00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83162A">
              <w:rPr>
                <w:rFonts w:ascii="Times New Roman" w:hAnsi="Times New Roman" w:cs="Times New Roman"/>
                <w:sz w:val="24"/>
                <w:szCs w:val="24"/>
              </w:rPr>
              <w:t>20</w:t>
            </w:r>
            <w:r w:rsidRPr="009F5ADE">
              <w:rPr>
                <w:rFonts w:ascii="Times New Roman" w:hAnsi="Times New Roman" w:cs="Times New Roman"/>
                <w:sz w:val="24"/>
                <w:szCs w:val="24"/>
              </w:rPr>
              <w:t xml:space="preserve">» </w:t>
            </w:r>
            <w:r w:rsidR="0083162A">
              <w:rPr>
                <w:rFonts w:ascii="Times New Roman" w:hAnsi="Times New Roman" w:cs="Times New Roman"/>
                <w:sz w:val="24"/>
                <w:szCs w:val="24"/>
              </w:rPr>
              <w:t>марта</w:t>
            </w:r>
            <w:r w:rsidRPr="009F5ADE">
              <w:rPr>
                <w:rFonts w:ascii="Times New Roman" w:hAnsi="Times New Roman" w:cs="Times New Roman"/>
                <w:sz w:val="24"/>
                <w:szCs w:val="24"/>
              </w:rPr>
              <w:t xml:space="preserve"> 201</w:t>
            </w:r>
            <w:r w:rsidR="0083162A">
              <w:rPr>
                <w:rFonts w:ascii="Times New Roman" w:hAnsi="Times New Roman" w:cs="Times New Roman"/>
                <w:sz w:val="24"/>
                <w:szCs w:val="24"/>
              </w:rPr>
              <w:t>9</w:t>
            </w:r>
            <w:r w:rsidRPr="009F5ADE">
              <w:rPr>
                <w:rFonts w:ascii="Times New Roman" w:hAnsi="Times New Roman" w:cs="Times New Roman"/>
                <w:sz w:val="24"/>
                <w:szCs w:val="24"/>
              </w:rPr>
              <w:t>г.</w:t>
            </w:r>
          </w:p>
          <w:p w:rsidR="007358B8" w:rsidRPr="007358B8" w:rsidRDefault="009F5ADE" w:rsidP="0083162A">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83162A">
              <w:rPr>
                <w:rFonts w:ascii="Times New Roman" w:hAnsi="Times New Roman" w:cs="Times New Roman"/>
                <w:sz w:val="24"/>
                <w:szCs w:val="24"/>
              </w:rPr>
              <w:t>11</w:t>
            </w:r>
            <w:r w:rsidRPr="009F5ADE">
              <w:rPr>
                <w:rFonts w:ascii="Times New Roman" w:hAnsi="Times New Roman" w:cs="Times New Roman"/>
                <w:sz w:val="24"/>
                <w:szCs w:val="24"/>
              </w:rPr>
              <w:t xml:space="preserve">» </w:t>
            </w:r>
            <w:r w:rsidR="0083162A">
              <w:rPr>
                <w:rFonts w:ascii="Times New Roman" w:hAnsi="Times New Roman" w:cs="Times New Roman"/>
                <w:sz w:val="24"/>
                <w:szCs w:val="24"/>
              </w:rPr>
              <w:t>апреля</w:t>
            </w:r>
            <w:r w:rsidRPr="009F5ADE">
              <w:rPr>
                <w:rFonts w:ascii="Times New Roman" w:hAnsi="Times New Roman" w:cs="Times New Roman"/>
                <w:sz w:val="24"/>
                <w:szCs w:val="24"/>
              </w:rPr>
              <w:t xml:space="preserve"> 201</w:t>
            </w:r>
            <w:r w:rsidR="0083162A">
              <w:rPr>
                <w:rFonts w:ascii="Times New Roman" w:hAnsi="Times New Roman" w:cs="Times New Roman"/>
                <w:sz w:val="24"/>
                <w:szCs w:val="24"/>
              </w:rPr>
              <w:t>9</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83162A">
              <w:rPr>
                <w:rFonts w:ascii="Times New Roman" w:hAnsi="Times New Roman" w:cs="Times New Roman"/>
                <w:sz w:val="24"/>
                <w:szCs w:val="24"/>
              </w:rPr>
              <w:t>09</w:t>
            </w:r>
            <w:r w:rsidRPr="009F5ADE">
              <w:rPr>
                <w:rFonts w:ascii="Times New Roman" w:hAnsi="Times New Roman" w:cs="Times New Roman"/>
                <w:sz w:val="24"/>
                <w:szCs w:val="24"/>
              </w:rPr>
              <w:t>»</w:t>
            </w:r>
            <w:r w:rsidR="0083162A">
              <w:rPr>
                <w:rFonts w:ascii="Times New Roman" w:hAnsi="Times New Roman" w:cs="Times New Roman"/>
                <w:sz w:val="24"/>
                <w:szCs w:val="24"/>
              </w:rPr>
              <w:t>апреля</w:t>
            </w:r>
            <w:r w:rsidRPr="009F5ADE">
              <w:rPr>
                <w:rFonts w:ascii="Times New Roman" w:hAnsi="Times New Roman" w:cs="Times New Roman"/>
                <w:sz w:val="24"/>
                <w:szCs w:val="24"/>
              </w:rPr>
              <w:t xml:space="preserve"> 2018г.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Pr="007358B8">
              <w:rPr>
                <w:rFonts w:ascii="Times New Roman" w:hAnsi="Times New Roman" w:cs="Times New Roman"/>
                <w:b/>
                <w:sz w:val="24"/>
                <w:szCs w:val="24"/>
              </w:rPr>
              <w:t xml:space="preserve">размере </w:t>
            </w:r>
            <w:r w:rsidRPr="007358B8">
              <w:rPr>
                <w:rFonts w:ascii="Times New Roman" w:hAnsi="Times New Roman" w:cs="Times New Roman"/>
                <w:b/>
                <w:sz w:val="24"/>
                <w:szCs w:val="24"/>
              </w:rPr>
              <w:br/>
              <w:t xml:space="preserve">1 (одной) месячной арендной платы,  </w:t>
            </w:r>
            <w:r w:rsidRPr="00F755D6">
              <w:rPr>
                <w:rFonts w:ascii="Times New Roman" w:hAnsi="Times New Roman" w:cs="Times New Roman"/>
                <w:sz w:val="24"/>
                <w:szCs w:val="24"/>
              </w:rPr>
              <w:t>а именно:</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№1 -</w:t>
            </w:r>
            <w:r w:rsidR="0083162A" w:rsidRPr="0083162A">
              <w:rPr>
                <w:rFonts w:ascii="Times New Roman" w:hAnsi="Times New Roman" w:cs="Times New Roman"/>
                <w:sz w:val="24"/>
                <w:szCs w:val="24"/>
              </w:rPr>
              <w:t>252 291,67</w:t>
            </w:r>
            <w:r w:rsidRPr="00DF253C">
              <w:rPr>
                <w:rFonts w:ascii="Times New Roman" w:hAnsi="Times New Roman" w:cs="Times New Roman"/>
                <w:sz w:val="24"/>
                <w:szCs w:val="24"/>
              </w:rPr>
              <w:t>руб.,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 xml:space="preserve">лот №2- </w:t>
            </w:r>
            <w:r w:rsidR="0083162A" w:rsidRPr="0083162A">
              <w:rPr>
                <w:rFonts w:ascii="Times New Roman" w:hAnsi="Times New Roman" w:cs="Times New Roman"/>
                <w:sz w:val="24"/>
                <w:szCs w:val="24"/>
              </w:rPr>
              <w:t>615 697,72</w:t>
            </w:r>
            <w:r w:rsidRPr="00DF253C">
              <w:rPr>
                <w:rFonts w:ascii="Times New Roman" w:hAnsi="Times New Roman" w:cs="Times New Roman"/>
                <w:sz w:val="24"/>
                <w:szCs w:val="24"/>
              </w:rPr>
              <w:t>руб.,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3</w:t>
            </w:r>
            <w:r w:rsidRPr="00DF253C">
              <w:rPr>
                <w:rFonts w:ascii="Times New Roman" w:hAnsi="Times New Roman" w:cs="Times New Roman"/>
                <w:sz w:val="24"/>
                <w:szCs w:val="24"/>
              </w:rPr>
              <w:t xml:space="preserve"> -</w:t>
            </w:r>
            <w:r w:rsidR="0083162A" w:rsidRPr="0083162A">
              <w:rPr>
                <w:rFonts w:ascii="Times New Roman" w:hAnsi="Times New Roman" w:cs="Times New Roman"/>
                <w:sz w:val="24"/>
                <w:szCs w:val="24"/>
              </w:rPr>
              <w:t>301 257,51</w:t>
            </w:r>
            <w:r w:rsidRPr="00DF253C">
              <w:rPr>
                <w:rFonts w:ascii="Times New Roman" w:hAnsi="Times New Roman" w:cs="Times New Roman"/>
                <w:sz w:val="24"/>
                <w:szCs w:val="24"/>
              </w:rPr>
              <w:t>руб.,</w:t>
            </w:r>
          </w:p>
          <w:p w:rsid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4</w:t>
            </w:r>
            <w:r w:rsidRPr="00DF253C">
              <w:rPr>
                <w:rFonts w:ascii="Times New Roman" w:hAnsi="Times New Roman" w:cs="Times New Roman"/>
                <w:sz w:val="24"/>
                <w:szCs w:val="24"/>
              </w:rPr>
              <w:t xml:space="preserve">- </w:t>
            </w:r>
            <w:r w:rsidR="0083162A" w:rsidRPr="0083162A">
              <w:rPr>
                <w:rFonts w:ascii="Times New Roman" w:hAnsi="Times New Roman" w:cs="Times New Roman"/>
                <w:sz w:val="24"/>
                <w:szCs w:val="24"/>
              </w:rPr>
              <w:t>210 066,67</w:t>
            </w:r>
            <w:r w:rsidRPr="00DF253C">
              <w:rPr>
                <w:rFonts w:ascii="Times New Roman" w:hAnsi="Times New Roman" w:cs="Times New Roman"/>
                <w:sz w:val="24"/>
                <w:szCs w:val="24"/>
              </w:rPr>
              <w:t>руб</w:t>
            </w:r>
            <w:r w:rsidR="0008247F">
              <w:rPr>
                <w:rFonts w:ascii="Times New Roman" w:hAnsi="Times New Roman" w:cs="Times New Roman"/>
                <w:sz w:val="24"/>
                <w:szCs w:val="24"/>
              </w:rPr>
              <w:t>.,</w:t>
            </w:r>
          </w:p>
          <w:p w:rsidR="0008247F" w:rsidRPr="00DF253C"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5</w:t>
            </w:r>
            <w:r w:rsidRPr="00DF253C">
              <w:rPr>
                <w:rFonts w:ascii="Times New Roman" w:hAnsi="Times New Roman" w:cs="Times New Roman"/>
                <w:sz w:val="24"/>
                <w:szCs w:val="24"/>
              </w:rPr>
              <w:t xml:space="preserve"> -</w:t>
            </w:r>
            <w:r w:rsidR="0083162A" w:rsidRPr="0083162A">
              <w:rPr>
                <w:rFonts w:ascii="Times New Roman" w:hAnsi="Times New Roman" w:cs="Times New Roman"/>
                <w:sz w:val="24"/>
                <w:szCs w:val="24"/>
              </w:rPr>
              <w:t>183 950,00</w:t>
            </w:r>
            <w:r w:rsidRPr="00DF253C">
              <w:rPr>
                <w:rFonts w:ascii="Times New Roman" w:hAnsi="Times New Roman" w:cs="Times New Roman"/>
                <w:sz w:val="24"/>
                <w:szCs w:val="24"/>
              </w:rPr>
              <w:t>руб.,</w:t>
            </w:r>
          </w:p>
          <w:p w:rsidR="0008247F" w:rsidRPr="00DF253C"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6</w:t>
            </w:r>
            <w:r w:rsidRPr="00DF253C">
              <w:rPr>
                <w:rFonts w:ascii="Times New Roman" w:hAnsi="Times New Roman" w:cs="Times New Roman"/>
                <w:sz w:val="24"/>
                <w:szCs w:val="24"/>
              </w:rPr>
              <w:t xml:space="preserve">- </w:t>
            </w:r>
            <w:r w:rsidR="0083162A" w:rsidRPr="0083162A">
              <w:rPr>
                <w:rFonts w:ascii="Times New Roman" w:hAnsi="Times New Roman" w:cs="Times New Roman"/>
                <w:sz w:val="24"/>
                <w:szCs w:val="24"/>
              </w:rPr>
              <w:t>177 483,33</w:t>
            </w:r>
            <w:r w:rsidRPr="00DF253C">
              <w:rPr>
                <w:rFonts w:ascii="Times New Roman" w:hAnsi="Times New Roman" w:cs="Times New Roman"/>
                <w:sz w:val="24"/>
                <w:szCs w:val="24"/>
              </w:rPr>
              <w:t>руб.,</w:t>
            </w:r>
          </w:p>
          <w:p w:rsidR="0083162A" w:rsidRPr="007358B8" w:rsidRDefault="0008247F" w:rsidP="0083162A">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7</w:t>
            </w:r>
            <w:r w:rsidRPr="00DF253C">
              <w:rPr>
                <w:rFonts w:ascii="Times New Roman" w:hAnsi="Times New Roman" w:cs="Times New Roman"/>
                <w:sz w:val="24"/>
                <w:szCs w:val="24"/>
              </w:rPr>
              <w:t xml:space="preserve"> -</w:t>
            </w:r>
            <w:r w:rsidR="0083162A" w:rsidRPr="0083162A">
              <w:rPr>
                <w:rFonts w:ascii="Times New Roman" w:hAnsi="Times New Roman" w:cs="Times New Roman"/>
                <w:sz w:val="24"/>
                <w:szCs w:val="24"/>
              </w:rPr>
              <w:t>336 483,33</w:t>
            </w:r>
            <w:r w:rsidR="0083162A">
              <w:rPr>
                <w:rFonts w:ascii="Times New Roman" w:hAnsi="Times New Roman" w:cs="Times New Roman"/>
                <w:sz w:val="24"/>
                <w:szCs w:val="24"/>
              </w:rPr>
              <w:t>руб.</w:t>
            </w:r>
            <w:r w:rsidR="0083162A" w:rsidRPr="007358B8">
              <w:rPr>
                <w:rFonts w:ascii="Times New Roman" w:hAnsi="Times New Roman" w:cs="Times New Roman"/>
                <w:sz w:val="24"/>
                <w:szCs w:val="24"/>
              </w:rPr>
              <w:t xml:space="preserve"> </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83162A">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83162A">
              <w:rPr>
                <w:rFonts w:ascii="Times New Roman" w:hAnsi="Times New Roman" w:cs="Times New Roman"/>
                <w:b/>
              </w:rPr>
              <w:t>16</w:t>
            </w:r>
            <w:r w:rsidRPr="00035DB5">
              <w:rPr>
                <w:rFonts w:ascii="Times New Roman" w:hAnsi="Times New Roman" w:cs="Times New Roman"/>
                <w:b/>
              </w:rPr>
              <w:t xml:space="preserve">» </w:t>
            </w:r>
            <w:r w:rsidR="0083162A">
              <w:rPr>
                <w:rFonts w:ascii="Times New Roman" w:hAnsi="Times New Roman" w:cs="Times New Roman"/>
                <w:b/>
              </w:rPr>
              <w:t>апреля</w:t>
            </w:r>
            <w:r w:rsidRPr="00035DB5">
              <w:rPr>
                <w:rFonts w:ascii="Times New Roman" w:hAnsi="Times New Roman" w:cs="Times New Roman"/>
                <w:b/>
              </w:rPr>
              <w:t xml:space="preserve"> 201</w:t>
            </w:r>
            <w:r w:rsidR="0083162A">
              <w:rPr>
                <w:rFonts w:ascii="Times New Roman" w:hAnsi="Times New Roman" w:cs="Times New Roman"/>
                <w:b/>
              </w:rPr>
              <w:t>9</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Default="007119EE" w:rsidP="007119EE">
      <w:pPr>
        <w:rPr>
          <w:rFonts w:ascii="Times New Roman" w:hAnsi="Times New Roman" w:cs="Times New Roman"/>
          <w:sz w:val="24"/>
          <w:szCs w:val="24"/>
        </w:rPr>
      </w:pP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№___</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F9685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Настоящим, Претендент подтверждает </w:t>
      </w:r>
      <w:r w:rsidRPr="00F96855">
        <w:rPr>
          <w:rFonts w:ascii="Times New Roman" w:hAnsi="Times New Roman" w:cs="Times New Roman"/>
          <w:sz w:val="24"/>
          <w:szCs w:val="24"/>
        </w:rPr>
        <w:t xml:space="preserve"> соответств</w:t>
      </w:r>
      <w:r>
        <w:rPr>
          <w:rFonts w:ascii="Times New Roman" w:hAnsi="Times New Roman" w:cs="Times New Roman"/>
          <w:sz w:val="24"/>
          <w:szCs w:val="24"/>
        </w:rPr>
        <w:t>ие</w:t>
      </w:r>
      <w:r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«_______»____________201</w:t>
      </w:r>
      <w:r w:rsidR="001B7326">
        <w:rPr>
          <w:rFonts w:ascii="Times New Roman" w:hAnsi="Times New Roman" w:cs="Times New Roman"/>
          <w:b/>
          <w:sz w:val="24"/>
          <w:szCs w:val="24"/>
          <w:u w:val="single"/>
        </w:rPr>
        <w:t>9</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(уполномоченный представитель)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4</w:t>
      </w:r>
      <w:r w:rsidRPr="003121BE">
        <w:rPr>
          <w:rFonts w:ascii="Times New Roman" w:hAnsi="Times New Roman" w:cs="Times New Roman"/>
          <w:b/>
          <w:sz w:val="28"/>
          <w:szCs w:val="28"/>
        </w:rPr>
        <w:t xml:space="preserve"> – </w:t>
      </w:r>
      <w:r w:rsidRPr="00263535">
        <w:rPr>
          <w:rFonts w:ascii="Times New Roman" w:hAnsi="Times New Roman" w:cs="Times New Roman"/>
          <w:b/>
          <w:sz w:val="28"/>
          <w:szCs w:val="28"/>
        </w:rPr>
        <w:t>Форма уведомления об</w:t>
      </w:r>
      <w:r>
        <w:rPr>
          <w:rFonts w:ascii="Times New Roman" w:hAnsi="Times New Roman" w:cs="Times New Roman"/>
          <w:b/>
          <w:sz w:val="28"/>
          <w:szCs w:val="28"/>
        </w:rPr>
        <w:t xml:space="preserve"> </w:t>
      </w:r>
      <w:r w:rsidRPr="00263535">
        <w:rPr>
          <w:rFonts w:ascii="Times New Roman" w:hAnsi="Times New Roman" w:cs="Times New Roman"/>
          <w:b/>
          <w:sz w:val="28"/>
          <w:szCs w:val="28"/>
        </w:rPr>
        <w:t xml:space="preserve"> отзыве заявки на участие в аукционе</w:t>
      </w:r>
    </w:p>
    <w:p w:rsidR="00263535"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D304E5" w:rsidRPr="008E40BC" w:rsidRDefault="00D304E5"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t>Лот №1</w:t>
      </w:r>
    </w:p>
    <w:p w:rsidR="00D304E5" w:rsidRDefault="00D304E5" w:rsidP="00CC5353">
      <w:pPr>
        <w:spacing w:after="0"/>
        <w:rPr>
          <w:rFonts w:ascii="Times New Roman" w:hAnsi="Times New Roman" w:cs="Times New Roman"/>
          <w:sz w:val="28"/>
          <w:szCs w:val="28"/>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spacing w:after="0" w:line="24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Договор</w:t>
      </w:r>
    </w:p>
    <w:p w:rsidR="00427AD7" w:rsidRPr="00427AD7" w:rsidRDefault="00427AD7" w:rsidP="00427AD7">
      <w:pPr>
        <w:spacing w:after="0" w:line="36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аренды объектов недвижимого имущества № 20/АР-_________</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D35CFA9" wp14:editId="346C3BF8">
                <wp:simplePos x="0" y="0"/>
                <wp:positionH relativeFrom="column">
                  <wp:posOffset>0</wp:posOffset>
                </wp:positionH>
                <wp:positionV relativeFrom="paragraph">
                  <wp:posOffset>142875</wp:posOffset>
                </wp:positionV>
                <wp:extent cx="798830" cy="2286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8A1786" w:rsidRDefault="005D466F" w:rsidP="00427AD7">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5CFA9"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Ja87&#10;B4UCAAAIBQAADgAAAAAAAAAAAAAAAAAuAgAAZHJzL2Uyb0RvYy54bWxQSwECLQAUAAYACAAAACEA&#10;CY6J19wAAAAGAQAADwAAAAAAAAAAAAAAAADfBAAAZHJzL2Rvd25yZXYueG1sUEsFBgAAAAAEAAQA&#10;8wAAAOgFAAAAAA==&#10;" stroked="f">
                <v:textbox inset="0,.8mm">
                  <w:txbxContent>
                    <w:p w:rsidR="005D466F" w:rsidRPr="008A1786" w:rsidRDefault="005D466F" w:rsidP="00427AD7">
                      <w:pPr>
                        <w:ind w:firstLine="142"/>
                      </w:pPr>
                      <w:r>
                        <w:t>г. Москва</w:t>
                      </w:r>
                    </w:p>
                  </w:txbxContent>
                </v:textbox>
                <w10:wrap type="square"/>
              </v:shape>
            </w:pict>
          </mc:Fallback>
        </mc:AlternateContent>
      </w:r>
    </w:p>
    <w:p w:rsidR="00427AD7" w:rsidRPr="00427AD7" w:rsidRDefault="00427AD7" w:rsidP="00427AD7">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«____»_________201___г.</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427AD7">
        <w:rPr>
          <w:rFonts w:ascii="Times New Roman" w:eastAsia="Times New Roman" w:hAnsi="Times New Roman" w:cs="Times New Roman"/>
          <w:sz w:val="24"/>
          <w:szCs w:val="24"/>
          <w:lang w:eastAsia="ru-RU"/>
        </w:rPr>
        <w:t xml:space="preserve">, именуемое в дальнейшем </w:t>
      </w:r>
      <w:r w:rsidRPr="00427AD7">
        <w:rPr>
          <w:rFonts w:ascii="Times New Roman" w:eastAsia="Times New Roman" w:hAnsi="Times New Roman" w:cs="Times New Roman"/>
          <w:b/>
          <w:sz w:val="24"/>
          <w:szCs w:val="24"/>
          <w:lang w:eastAsia="ru-RU"/>
        </w:rPr>
        <w:t>«Арендодатель»</w:t>
      </w:r>
      <w:r w:rsidRPr="00427AD7">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427AD7">
        <w:rPr>
          <w:rFonts w:ascii="Times New Roman" w:eastAsia="Times New Roman" w:hAnsi="Times New Roman" w:cs="Times New Roman"/>
          <w:b/>
          <w:sz w:val="24"/>
          <w:szCs w:val="24"/>
          <w:lang w:eastAsia="ru-RU"/>
        </w:rPr>
        <w:t>_____________________________________________________________________________</w:t>
      </w:r>
      <w:r w:rsidRPr="00427AD7">
        <w:rPr>
          <w:rFonts w:ascii="Times New Roman" w:eastAsia="Times New Roman" w:hAnsi="Times New Roman" w:cs="Times New Roman"/>
          <w:sz w:val="24"/>
          <w:szCs w:val="24"/>
          <w:lang w:eastAsia="ru-RU"/>
        </w:rPr>
        <w:t>, именуемое в дальнейшем «</w:t>
      </w:r>
      <w:r w:rsidRPr="00427AD7">
        <w:rPr>
          <w:rFonts w:ascii="Times New Roman" w:eastAsia="Times New Roman" w:hAnsi="Times New Roman" w:cs="Times New Roman"/>
          <w:b/>
          <w:sz w:val="24"/>
          <w:szCs w:val="24"/>
          <w:lang w:eastAsia="ru-RU"/>
        </w:rPr>
        <w:t>Арендатор</w:t>
      </w:r>
      <w:r w:rsidRPr="00427AD7">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427AD7">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427AD7" w:rsidRPr="00427AD7" w:rsidRDefault="00427AD7" w:rsidP="00427AD7">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Предмет Договора</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bookmarkStart w:id="3" w:name="_Ref157938555"/>
      <w:r w:rsidRPr="00427AD7">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t xml:space="preserve"> </w:t>
      </w:r>
      <w:r w:rsidR="00BF15C2">
        <w:t>432,5</w:t>
      </w:r>
      <w:r w:rsidR="008E40BC">
        <w:t>0</w:t>
      </w:r>
      <w:r w:rsidRPr="00427AD7">
        <w:t xml:space="preserve">  кв.м. в составе:  ______________________________, </w:t>
      </w:r>
      <w:bookmarkEnd w:id="3"/>
      <w:r w:rsidRPr="00427AD7">
        <w:t xml:space="preserve">расположенные по адресу: г. Москва, Варшавское шоссе, д. 125 (далее - Объект). </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r w:rsidRPr="00427AD7">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r w:rsidRPr="00427AD7">
        <w:t>Арендатор имеет право использовать Объект под: _________________________.</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427AD7">
      <w:pPr>
        <w:pStyle w:val="2"/>
        <w:ind w:left="0" w:firstLine="567"/>
      </w:pPr>
      <w:r w:rsidRPr="00427AD7">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27AD7" w:rsidRPr="00427AD7" w:rsidRDefault="00427AD7" w:rsidP="00427AD7">
      <w:pPr>
        <w:pStyle w:val="2"/>
        <w:ind w:left="0" w:firstLine="567"/>
      </w:pPr>
      <w:r w:rsidRPr="00427AD7">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427AD7">
      <w:pPr>
        <w:pStyle w:val="2"/>
        <w:ind w:left="0" w:firstLine="567"/>
      </w:pPr>
      <w:r w:rsidRPr="00427AD7">
        <w:t>В части осуществления взаиморасчетов настоящий Договор действует до исполнения Сторонами своих обязательств в полном объеме.</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427AD7" w:rsidRPr="00427AD7" w:rsidRDefault="00427AD7" w:rsidP="00427AD7">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Права и обязанности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b/>
          <w:sz w:val="24"/>
          <w:szCs w:val="24"/>
          <w:lang w:eastAsia="zh-TW"/>
        </w:rPr>
        <w:lastRenderedPageBreak/>
        <w:t xml:space="preserve">        2.1 Арендодатель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2.2. Арендатор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 xml:space="preserve">2.2.3.  </w:t>
      </w:r>
      <w:r w:rsidRPr="00427AD7">
        <w:rPr>
          <w:rFonts w:ascii="Times New Roman" w:eastAsia="Times New Roman" w:hAnsi="Times New Roman" w:cs="Times New Roman"/>
          <w:color w:val="000000"/>
          <w:spacing w:val="7"/>
          <w:sz w:val="24"/>
          <w:szCs w:val="24"/>
          <w:shd w:val="clear" w:color="auto" w:fill="FFFFFF"/>
          <w:lang w:eastAsia="zh-TW"/>
        </w:rPr>
        <w:t>не сдавать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Объект в субаренду </w:t>
      </w:r>
      <w:r w:rsidRPr="00427AD7">
        <w:rPr>
          <w:rFonts w:ascii="Times New Roman" w:eastAsia="Times New Roman" w:hAnsi="Times New Roman" w:cs="Times New Roman"/>
          <w:color w:val="000000"/>
          <w:spacing w:val="7"/>
          <w:sz w:val="24"/>
          <w:szCs w:val="24"/>
          <w:shd w:val="clear" w:color="auto" w:fill="FFFFFF"/>
          <w:lang w:eastAsia="zh-TW"/>
        </w:rPr>
        <w:t>и не заключать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сделки, </w:t>
      </w:r>
      <w:r w:rsidRPr="00427AD7">
        <w:rPr>
          <w:rFonts w:ascii="Times New Roman" w:eastAsia="Times New Roman" w:hAnsi="Times New Roman" w:cs="Times New Roman"/>
          <w:color w:val="000000"/>
          <w:spacing w:val="7"/>
          <w:sz w:val="24"/>
          <w:szCs w:val="24"/>
          <w:shd w:val="clear" w:color="auto" w:fill="FFFFFF"/>
          <w:lang w:eastAsia="zh-TW"/>
        </w:rPr>
        <w:t>следствием</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2.2.8.</w:t>
      </w:r>
      <w:r w:rsidRPr="00427AD7">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427AD7" w:rsidRPr="00427AD7" w:rsidRDefault="00427AD7" w:rsidP="00427AD7">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 xml:space="preserve">         2.2.9.</w:t>
      </w:r>
      <w:r w:rsidRPr="00427AD7">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2.2.10.</w:t>
      </w:r>
      <w:r w:rsidRPr="00427AD7">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2.2.11.</w:t>
      </w:r>
      <w:r w:rsidRPr="00427AD7">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2.2.12.</w:t>
      </w:r>
      <w:r w:rsidRPr="00427AD7">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2.2.13.</w:t>
      </w:r>
      <w:r w:rsidRPr="00427AD7">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2.2.14.</w:t>
      </w:r>
      <w:r w:rsidRPr="00427AD7">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2.2.15.</w:t>
      </w:r>
      <w:r w:rsidRPr="00427AD7">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2.2.16.</w:t>
      </w:r>
      <w:r w:rsidRPr="00427AD7">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2.2.17.</w:t>
      </w:r>
      <w:r w:rsidRPr="00427AD7">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2.2.18.</w:t>
      </w:r>
      <w:r w:rsidRPr="00427AD7">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2.3. Арендодатель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2.4 Арендатор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427AD7" w:rsidRPr="00427AD7" w:rsidRDefault="00427AD7" w:rsidP="00427AD7">
      <w:pPr>
        <w:tabs>
          <w:tab w:val="left" w:pos="709"/>
          <w:tab w:val="left" w:pos="1418"/>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p>
    <w:p w:rsidR="00427AD7" w:rsidRPr="00427AD7" w:rsidRDefault="00427AD7" w:rsidP="00FF01E9">
      <w:pPr>
        <w:numPr>
          <w:ilvl w:val="0"/>
          <w:numId w:val="6"/>
        </w:numPr>
        <w:tabs>
          <w:tab w:val="clear" w:pos="8223"/>
          <w:tab w:val="left"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Арендная плата и порядок расчетов</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427AD7" w:rsidRPr="00BF15C2" w:rsidRDefault="00427AD7" w:rsidP="008E40BC">
      <w:pPr>
        <w:pStyle w:val="2"/>
        <w:ind w:left="0" w:firstLine="567"/>
        <w:rPr>
          <w:sz w:val="24"/>
          <w:szCs w:val="24"/>
        </w:rPr>
      </w:pPr>
      <w:r w:rsidRPr="00BF15C2">
        <w:rPr>
          <w:sz w:val="24"/>
          <w:szCs w:val="24"/>
        </w:rPr>
        <w:t xml:space="preserve">Сумма арендной платы составляет _________ (______________________________) рублей _____ копеек, в месяц, в том числе НДС </w:t>
      </w:r>
      <w:r w:rsidR="00BF15C2" w:rsidRPr="00BF15C2">
        <w:rPr>
          <w:sz w:val="24"/>
          <w:szCs w:val="24"/>
        </w:rPr>
        <w:t>20</w:t>
      </w:r>
      <w:r w:rsidRPr="00BF15C2">
        <w:rPr>
          <w:sz w:val="24"/>
          <w:szCs w:val="24"/>
        </w:rPr>
        <w:t>% в размере ________ (_______________________) рублей ____копеек.</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3.2.</w:t>
      </w:r>
      <w:r w:rsidRPr="00427AD7">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3.3.</w:t>
      </w:r>
      <w:r w:rsidRPr="00427AD7">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1"/>
          <w:numId w:val="7"/>
        </w:numPr>
        <w:tabs>
          <w:tab w:val="num" w:pos="0"/>
          <w:tab w:val="num" w:pos="284"/>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427AD7">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427AD7" w:rsidRP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427AD7">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427AD7">
        <w:rPr>
          <w:rFonts w:ascii="Times New Roman" w:eastAsia="Times New Roman" w:hAnsi="Times New Roman" w:cs="Times New Roman"/>
          <w:sz w:val="24"/>
          <w:szCs w:val="24"/>
          <w:lang w:eastAsia="ru-RU"/>
        </w:rPr>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w:t>
      </w:r>
      <w:r w:rsidRPr="00427AD7">
        <w:rPr>
          <w:rFonts w:ascii="Times New Roman" w:eastAsia="Times New Roman" w:hAnsi="Times New Roman" w:cs="Times New Roman"/>
          <w:sz w:val="24"/>
          <w:szCs w:val="24"/>
          <w:lang w:eastAsia="ru-RU"/>
        </w:rPr>
        <w:lastRenderedPageBreak/>
        <w:t>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27AD7" w:rsidRPr="00427AD7" w:rsidRDefault="00427AD7" w:rsidP="008E40BC">
      <w:pPr>
        <w:tabs>
          <w:tab w:val="num"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BF15C2">
      <w:pPr>
        <w:pStyle w:val="2"/>
        <w:numPr>
          <w:ilvl w:val="1"/>
          <w:numId w:val="14"/>
        </w:numPr>
        <w:tabs>
          <w:tab w:val="num" w:pos="0"/>
          <w:tab w:val="num" w:pos="1134"/>
        </w:tabs>
        <w:ind w:left="0" w:firstLine="709"/>
        <w:rPr>
          <w:sz w:val="24"/>
          <w:szCs w:val="24"/>
        </w:rPr>
      </w:pPr>
      <w:r w:rsidRPr="00427AD7">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427AD7" w:rsidRPr="00427AD7" w:rsidRDefault="00427AD7" w:rsidP="00BF15C2">
      <w:pPr>
        <w:tabs>
          <w:tab w:val="num" w:pos="0"/>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427AD7" w:rsidRPr="00427AD7" w:rsidRDefault="00427AD7" w:rsidP="00BF15C2">
      <w:pPr>
        <w:pStyle w:val="2"/>
        <w:numPr>
          <w:ilvl w:val="1"/>
          <w:numId w:val="14"/>
        </w:numPr>
        <w:tabs>
          <w:tab w:val="num" w:pos="284"/>
          <w:tab w:val="num" w:pos="1134"/>
        </w:tabs>
        <w:ind w:left="0" w:firstLine="709"/>
        <w:rPr>
          <w:sz w:val="24"/>
          <w:szCs w:val="24"/>
        </w:rPr>
      </w:pPr>
      <w:r w:rsidRPr="00427AD7">
        <w:rPr>
          <w:sz w:val="24"/>
          <w:szCs w:val="24"/>
        </w:rPr>
        <w:t>Уплаченный в ходе проведения конкурентных процедур Арендатором задаток в сумме</w:t>
      </w:r>
      <w:r w:rsidR="00BF15C2">
        <w:rPr>
          <w:sz w:val="24"/>
          <w:szCs w:val="24"/>
        </w:rPr>
        <w:t xml:space="preserve"> 252 291,67</w:t>
      </w:r>
      <w:r w:rsidRPr="00427AD7">
        <w:rPr>
          <w:sz w:val="24"/>
          <w:szCs w:val="24"/>
        </w:rPr>
        <w:t>(</w:t>
      </w:r>
      <w:r w:rsidR="00BF15C2">
        <w:rPr>
          <w:sz w:val="24"/>
          <w:szCs w:val="24"/>
        </w:rPr>
        <w:t>Двести пятьдесят две тысячи двести девяносто один</w:t>
      </w:r>
      <w:r w:rsidRPr="00427AD7">
        <w:rPr>
          <w:sz w:val="24"/>
          <w:szCs w:val="24"/>
        </w:rPr>
        <w:t>) рубл</w:t>
      </w:r>
      <w:r w:rsidR="00BF15C2">
        <w:rPr>
          <w:sz w:val="24"/>
          <w:szCs w:val="24"/>
        </w:rPr>
        <w:t xml:space="preserve">ь 67 </w:t>
      </w:r>
      <w:r w:rsidRPr="00427AD7">
        <w:rPr>
          <w:sz w:val="24"/>
          <w:szCs w:val="24"/>
        </w:rPr>
        <w:t>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Pr>
          <w:rFonts w:ascii="Arial Narrow" w:hAnsi="Arial Narrow" w:cs="Arial Narrow"/>
          <w:i/>
          <w:iCs/>
          <w:spacing w:val="-10"/>
          <w:sz w:val="24"/>
          <w:szCs w:val="24"/>
          <w:shd w:val="clear" w:color="auto" w:fill="FFFFFF"/>
        </w:rPr>
        <w:t xml:space="preserve"> </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1"/>
        <w:numPr>
          <w:ilvl w:val="0"/>
          <w:numId w:val="0"/>
        </w:numPr>
        <w:tabs>
          <w:tab w:val="num" w:pos="284"/>
        </w:tabs>
        <w:rPr>
          <w:sz w:val="28"/>
          <w:szCs w:val="28"/>
        </w:rPr>
      </w:pPr>
      <w:r>
        <w:rPr>
          <w:sz w:val="28"/>
          <w:szCs w:val="28"/>
        </w:rPr>
        <w:t>4.</w:t>
      </w:r>
      <w:r w:rsidRPr="00427AD7">
        <w:rPr>
          <w:sz w:val="28"/>
          <w:szCs w:val="28"/>
        </w:rPr>
        <w:t>Порядок возврата арендуемого помещения Арендодателю</w:t>
      </w:r>
    </w:p>
    <w:p w:rsidR="00427AD7" w:rsidRPr="00427AD7" w:rsidRDefault="00427AD7" w:rsidP="00427AD7">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427AD7">
        <w:rPr>
          <w:rFonts w:ascii="Times New Roman" w:eastAsia="Times New Roman" w:hAnsi="Times New Roman" w:cs="Times New Roman"/>
          <w:sz w:val="28"/>
          <w:szCs w:val="28"/>
          <w:lang w:eastAsia="ru-RU"/>
        </w:rPr>
        <w:tab/>
      </w: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427AD7" w:rsidRPr="00427AD7" w:rsidRDefault="00427AD7" w:rsidP="00427AD7">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в соответствии с п. 1.5. Договора.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lastRenderedPageBreak/>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427AD7">
        <w:rPr>
          <w:rFonts w:ascii="Times New Roman" w:eastAsia="Times New Roman" w:hAnsi="Times New Roman" w:cs="Times New Roman"/>
          <w:b/>
          <w:sz w:val="28"/>
          <w:szCs w:val="28"/>
          <w:lang w:eastAsia="ru-RU"/>
        </w:rPr>
        <w:t xml:space="preserve">Ответственность Сторон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427AD7">
        <w:rPr>
          <w:rFonts w:ascii="Times New Roman" w:eastAsia="Times New Roman" w:hAnsi="Times New Roman" w:cs="Times New Roman"/>
          <w:iCs/>
          <w:sz w:val="24"/>
          <w:szCs w:val="24"/>
          <w:lang w:eastAsia="ru-RU"/>
        </w:rPr>
        <w:t>0,1(одна десятая) процента</w:t>
      </w:r>
      <w:r w:rsidRPr="00427AD7">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427AD7">
        <w:rPr>
          <w:rFonts w:ascii="Times New Roman" w:eastAsia="Times New Roman" w:hAnsi="Times New Roman" w:cs="Times New Roman"/>
          <w:sz w:val="24"/>
          <w:szCs w:val="24"/>
          <w:lang w:eastAsia="ru-RU"/>
        </w:rPr>
        <w:tab/>
      </w:r>
      <w:r w:rsidRPr="00427AD7">
        <w:rPr>
          <w:rFonts w:ascii="Times New Roman" w:eastAsia="Times New Roman" w:hAnsi="Times New Roman" w:cs="Times New Roman"/>
          <w:iCs/>
          <w:sz w:val="24"/>
          <w:szCs w:val="24"/>
          <w:lang w:eastAsia="ru-RU"/>
        </w:rPr>
        <w:t>______________(____________________) рублей ____ копеек.</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427AD7">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5"/>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6"/>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427AD7">
        <w:rPr>
          <w:rFonts w:ascii="Times New Roman" w:eastAsia="Times New Roman" w:hAnsi="Times New Roman" w:cs="Times New Roman"/>
          <w:b/>
          <w:sz w:val="28"/>
          <w:szCs w:val="28"/>
          <w:lang w:eastAsia="ru-RU"/>
        </w:rPr>
        <w:t xml:space="preserve">Обстоятельства непреодолимой силы </w:t>
      </w:r>
    </w:p>
    <w:p w:rsidR="00427AD7" w:rsidRPr="00427AD7" w:rsidRDefault="00427AD7" w:rsidP="00427AD7">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lastRenderedPageBreak/>
        <w:t xml:space="preserve">            6.2. </w:t>
      </w:r>
      <w:r w:rsidRPr="00427AD7">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427AD7" w:rsidRPr="00427AD7" w:rsidRDefault="00427AD7" w:rsidP="00427AD7">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6.3.</w:t>
      </w:r>
      <w:r w:rsidRPr="00427AD7">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427AD7">
        <w:rPr>
          <w:rFonts w:ascii="Times New Roman" w:eastAsia="Times New Roman" w:hAnsi="Times New Roman" w:cs="Times New Roman"/>
          <w:b/>
          <w:sz w:val="28"/>
          <w:szCs w:val="28"/>
          <w:lang w:eastAsia="ru-RU"/>
        </w:rPr>
        <w:t xml:space="preserve">Конфиденциальность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color w:val="000000"/>
          <w:sz w:val="24"/>
          <w:szCs w:val="24"/>
          <w:lang w:eastAsia="ru-RU"/>
        </w:rPr>
        <w:t xml:space="preserve"> </w:t>
      </w:r>
      <w:r w:rsidRPr="00427AD7">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427AD7">
        <w:rPr>
          <w:rFonts w:ascii="Times New Roman" w:eastAsia="Times New Roman" w:hAnsi="Times New Roman" w:cs="Times New Roman"/>
          <w:b/>
          <w:sz w:val="28"/>
          <w:szCs w:val="28"/>
          <w:lang w:eastAsia="zh-TW"/>
        </w:rPr>
        <w:t xml:space="preserve">Порядок разрешения споров </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427AD7">
        <w:rPr>
          <w:rFonts w:ascii="Times New Roman" w:eastAsia="Times New Roman" w:hAnsi="Times New Roman" w:cs="Times New Roman"/>
          <w:b/>
          <w:sz w:val="28"/>
          <w:szCs w:val="28"/>
          <w:lang w:eastAsia="zh-TW"/>
        </w:rPr>
        <w:t>9. Одностороннее расторжение Договора</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в любом из следующих случаев:</w:t>
      </w: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427AD7">
        <w:rPr>
          <w:rFonts w:ascii="Times New Roman" w:eastAsia="Times New Roman" w:hAnsi="Times New Roman" w:cs="Times New Roman"/>
          <w:i/>
          <w:iCs/>
          <w:sz w:val="24"/>
          <w:szCs w:val="24"/>
          <w:lang w:eastAsia="zh-TW"/>
        </w:rPr>
        <w:t xml:space="preserve"> (если применимо</w:t>
      </w:r>
      <w:r w:rsidRPr="00427AD7">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FF01E9">
      <w:pPr>
        <w:numPr>
          <w:ilvl w:val="0"/>
          <w:numId w:val="11"/>
        </w:num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до предполагаемого дня расторжения.</w:t>
      </w:r>
    </w:p>
    <w:p w:rsidR="00427AD7" w:rsidRPr="00427AD7" w:rsidRDefault="00427AD7" w:rsidP="00427AD7">
      <w:pPr>
        <w:tabs>
          <w:tab w:val="left" w:pos="99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9.3.</w:t>
      </w:r>
      <w:r w:rsidRPr="00427AD7">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9.4. </w:t>
      </w:r>
      <w:r w:rsidRPr="00427AD7">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9.5.</w:t>
      </w:r>
      <w:r w:rsidRPr="00427AD7">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9.6.</w:t>
      </w:r>
      <w:r w:rsidRPr="00427AD7">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427AD7" w:rsidRPr="00427AD7" w:rsidRDefault="00427AD7" w:rsidP="00427AD7">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10. Прочие условия</w:t>
      </w:r>
    </w:p>
    <w:p w:rsidR="00427AD7" w:rsidRPr="00427AD7" w:rsidRDefault="00427AD7" w:rsidP="00427AD7">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2"/>
        </w:num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427AD7" w:rsidRPr="00427AD7" w:rsidRDefault="00427AD7" w:rsidP="00427AD7">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Настоящий Договор составлен в двух подлинных аутентичных экземплярах, по одному экземпляру для каждой из Сторон</w:t>
      </w:r>
      <w:r w:rsidRPr="00427AD7">
        <w:rPr>
          <w:rFonts w:ascii="Times New Roman" w:eastAsia="Times New Roman" w:hAnsi="Times New Roman" w:cs="Times New Roman"/>
          <w:i/>
          <w:iCs/>
          <w:sz w:val="24"/>
          <w:szCs w:val="24"/>
          <w:lang w:eastAsia="zh-TW"/>
        </w:rPr>
        <w:t>.</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427AD7" w:rsidRPr="00427AD7" w:rsidTr="00427AD7">
        <w:trPr>
          <w:trHeight w:val="6948"/>
        </w:trPr>
        <w:tc>
          <w:tcPr>
            <w:tcW w:w="4928" w:type="dxa"/>
          </w:tcPr>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b/>
                <w:sz w:val="24"/>
                <w:szCs w:val="24"/>
                <w:lang w:eastAsia="ru-RU"/>
              </w:rPr>
              <w:t>Арендодатель:</w:t>
            </w:r>
          </w:p>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(АО «НИЦЭВТ»),</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ИНН 7726019325 КПП 772601001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ОГРН 1027700015298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Р/с 40702810938060111370</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Московском банке ПАО «Сбербанк России»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К/с 30101810400000000225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БИК 044525225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Телефон 319-1790, факс 319-6978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Временный 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М.П.</w:t>
            </w:r>
          </w:p>
        </w:tc>
        <w:tc>
          <w:tcPr>
            <w:tcW w:w="4770" w:type="dxa"/>
          </w:tcPr>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427AD7">
              <w:rPr>
                <w:rFonts w:ascii="Times New Roman" w:eastAsia="Times New Roman" w:hAnsi="Times New Roman" w:cs="Times New Roman"/>
                <w:b/>
                <w:bCs/>
                <w:sz w:val="24"/>
                <w:szCs w:val="24"/>
                <w:lang w:eastAsia="ru-RU"/>
              </w:rPr>
              <w:t>Арендатор:</w:t>
            </w:r>
          </w:p>
          <w:p w:rsidR="00427AD7" w:rsidRPr="00427AD7" w:rsidRDefault="00427AD7" w:rsidP="00427AD7">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Адрес: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Телефон: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ИНН  / КПП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ОГРН</w:t>
            </w:r>
            <w:r w:rsidRPr="00427AD7">
              <w:rPr>
                <w:rFonts w:ascii="Times New Roman" w:eastAsia="Times New Roman" w:hAnsi="Times New Roman" w:cs="Times New Roman"/>
                <w:color w:val="000000"/>
                <w:sz w:val="24"/>
                <w:szCs w:val="24"/>
                <w:lang w:eastAsia="ru-RU"/>
              </w:rPr>
              <w:t xml:space="preserve">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р/с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 xml:space="preserve"> в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к/с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БИК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М.П. </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Default="00427AD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 xml:space="preserve">                                                                                   Приложение № 1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ab/>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spacing w:after="1141" w:line="270" w:lineRule="exact"/>
        <w:rPr>
          <w:rFonts w:ascii="Arial Narrow" w:eastAsia="Times New Roman" w:hAnsi="Arial Narrow" w:cs="Arial Narrow"/>
          <w:b/>
          <w:bCs/>
          <w:i/>
          <w:iCs/>
          <w:spacing w:val="-20"/>
          <w:sz w:val="27"/>
          <w:szCs w:val="27"/>
          <w:lang w:eastAsia="ru-RU"/>
        </w:rPr>
      </w:pPr>
      <w:r w:rsidRPr="00427AD7">
        <w:rPr>
          <w:rFonts w:ascii="Arial Narrow" w:eastAsia="Times New Roman" w:hAnsi="Arial Narrow" w:cs="Arial Narrow"/>
          <w:i/>
          <w:iCs/>
          <w:spacing w:val="-20"/>
          <w:sz w:val="24"/>
          <w:szCs w:val="24"/>
        </w:rPr>
        <w:tab/>
        <w:t xml:space="preserve">                                       </w:t>
      </w:r>
      <w:r w:rsidRPr="00427AD7">
        <w:rPr>
          <w:rFonts w:ascii="Arial Narrow" w:eastAsia="Times New Roman" w:hAnsi="Arial Narrow" w:cs="Arial Narrow"/>
          <w:b/>
          <w:bCs/>
          <w:i/>
          <w:iCs/>
          <w:spacing w:val="-20"/>
          <w:sz w:val="27"/>
          <w:szCs w:val="27"/>
          <w:lang w:eastAsia="ru-RU"/>
        </w:rPr>
        <w:t>Характеристики и экспликация помещений</w:t>
      </w:r>
      <w:r w:rsidRPr="00427AD7">
        <w:rPr>
          <w:rFonts w:ascii="Arial Narrow" w:eastAsia="Times New Roman" w:hAnsi="Arial Narrow" w:cs="Arial Narrow"/>
          <w:i/>
          <w:iCs/>
          <w:spacing w:val="-10"/>
          <w:sz w:val="26"/>
          <w:szCs w:val="26"/>
          <w:shd w:val="clear" w:color="auto" w:fill="FFFFFF"/>
          <w:lang w:eastAsia="ru-RU"/>
        </w:rPr>
        <w:t xml:space="preserve"> (если применимо)</w:t>
      </w:r>
    </w:p>
    <w:p w:rsidR="00427AD7" w:rsidRPr="00427AD7" w:rsidRDefault="00427AD7" w:rsidP="00427AD7">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427AD7">
        <w:rPr>
          <w:rFonts w:ascii="Times New Roman" w:eastAsia="Times New Roman" w:hAnsi="Times New Roman" w:cs="Times New Roman"/>
          <w:b/>
          <w:bCs/>
          <w:sz w:val="24"/>
          <w:szCs w:val="24"/>
        </w:rPr>
        <w:tab/>
        <w:t xml:space="preserve">                </w:t>
      </w:r>
      <w:r w:rsidRPr="00427AD7">
        <w:rPr>
          <w:rFonts w:ascii="Times New Roman" w:eastAsia="Times New Roman" w:hAnsi="Times New Roman" w:cs="Times New Roman"/>
          <w:b/>
          <w:bCs/>
          <w:i/>
          <w:sz w:val="28"/>
          <w:szCs w:val="28"/>
        </w:rPr>
        <w:t>План размещения</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lastRenderedPageBreak/>
        <w:t xml:space="preserve">                                                                                   Приложение № 2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(Правоустанавливающие документы на недвижимое имущество)</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 xml:space="preserve">               </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427AD7" w:rsidRPr="00427AD7" w:rsidTr="00427AD7">
        <w:trPr>
          <w:trHeight w:val="1800"/>
          <w:jc w:val="right"/>
        </w:trPr>
        <w:tc>
          <w:tcPr>
            <w:tcW w:w="3600" w:type="dxa"/>
          </w:tcPr>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t>от «___»______201__ г. №_________</w:t>
            </w:r>
          </w:p>
        </w:tc>
      </w:tr>
    </w:tbl>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«____»________201___г.</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427AD7">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427AD7">
        <w:rPr>
          <w:rFonts w:ascii="Times New Roman" w:eastAsia="Times New Roman" w:hAnsi="Times New Roman" w:cs="Times New Roman"/>
          <w:sz w:val="24"/>
          <w:szCs w:val="24"/>
          <w:lang w:eastAsia="ru-RU"/>
        </w:rPr>
        <w:t xml:space="preserve">____________________ </w:t>
      </w:r>
      <w:r w:rsidRPr="00427AD7">
        <w:rPr>
          <w:rFonts w:ascii="Times New Roman" w:eastAsia="Times New Roman" w:hAnsi="Times New Roman" w:cs="Times New Roman"/>
          <w:sz w:val="24"/>
          <w:szCs w:val="24"/>
        </w:rPr>
        <w:t xml:space="preserve">для использования в качестве: </w:t>
      </w:r>
      <w:r w:rsidRPr="00427AD7">
        <w:rPr>
          <w:rFonts w:ascii="Times New Roman" w:eastAsia="Times New Roman" w:hAnsi="Times New Roman" w:cs="Times New Roman"/>
          <w:color w:val="000000"/>
          <w:sz w:val="24"/>
          <w:szCs w:val="24"/>
        </w:rPr>
        <w:t>__________________.</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w:t>
      </w:r>
      <w:r w:rsidRPr="00427AD7">
        <w:rPr>
          <w:rFonts w:ascii="Times New Roman" w:eastAsia="Calibri" w:hAnsi="Times New Roman" w:cs="Times New Roman"/>
          <w:sz w:val="24"/>
          <w:szCs w:val="24"/>
          <w:lang w:eastAsia="ru-RU"/>
        </w:rPr>
        <w:tab/>
        <w:t>АРЕНДАТОР:</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427AD7" w:rsidRPr="00427AD7" w:rsidTr="00427AD7">
        <w:tc>
          <w:tcPr>
            <w:tcW w:w="492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56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lang w:eastAsia="ru-RU"/>
              </w:rPr>
            </w:pP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Default="00427A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(возврата объекта недвижимого имущества)</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к договору № 20/АР-________________</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«__»_________201__г.</w:t>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Принял:                                                                          Сдал:</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                                                       АРЕНДАТОР</w:t>
      </w:r>
    </w:p>
    <w:p w:rsidR="00427AD7" w:rsidRPr="00427AD7" w:rsidRDefault="00427AD7" w:rsidP="00427AD7">
      <w:pPr>
        <w:tabs>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427AD7" w:rsidRPr="00427AD7" w:rsidTr="00427AD7">
        <w:trPr>
          <w:trHeight w:val="2160"/>
        </w:trPr>
        <w:tc>
          <w:tcPr>
            <w:tcW w:w="5495" w:type="dxa"/>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tabs>
                <w:tab w:val="left" w:pos="5370"/>
              </w:tabs>
              <w:spacing w:after="0" w:line="276" w:lineRule="auto"/>
              <w:ind w:left="180"/>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324" w:type="dxa"/>
          </w:tcPr>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tabs>
                <w:tab w:val="left" w:pos="72"/>
                <w:tab w:val="left" w:pos="5370"/>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Default="00427AD7" w:rsidP="00CC5353">
      <w:pPr>
        <w:spacing w:after="0"/>
        <w:rPr>
          <w:rFonts w:ascii="Times New Roman" w:hAnsi="Times New Roman" w:cs="Times New Roman"/>
          <w:sz w:val="28"/>
          <w:szCs w:val="28"/>
        </w:rPr>
      </w:pPr>
    </w:p>
    <w:p w:rsidR="00427AD7" w:rsidRDefault="00427AD7">
      <w:pPr>
        <w:rPr>
          <w:rFonts w:ascii="Times New Roman" w:hAnsi="Times New Roman" w:cs="Times New Roman"/>
          <w:sz w:val="28"/>
          <w:szCs w:val="28"/>
        </w:rPr>
      </w:pPr>
      <w:r>
        <w:rPr>
          <w:rFonts w:ascii="Times New Roman" w:hAnsi="Times New Roman" w:cs="Times New Roman"/>
          <w:sz w:val="28"/>
          <w:szCs w:val="28"/>
        </w:rPr>
        <w:br w:type="page"/>
      </w:r>
    </w:p>
    <w:p w:rsidR="00D304E5" w:rsidRPr="008E40BC" w:rsidRDefault="00427AD7" w:rsidP="00CC5353">
      <w:pPr>
        <w:spacing w:after="0"/>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 xml:space="preserve">Лот №2 </w:t>
      </w:r>
    </w:p>
    <w:p w:rsidR="00427AD7" w:rsidRDefault="00427AD7" w:rsidP="00CC5353">
      <w:pPr>
        <w:spacing w:after="0"/>
        <w:rPr>
          <w:rFonts w:ascii="Times New Roman" w:hAnsi="Times New Roman" w:cs="Times New Roman"/>
          <w:sz w:val="28"/>
          <w:szCs w:val="28"/>
        </w:rPr>
      </w:pPr>
    </w:p>
    <w:p w:rsidR="00427AD7" w:rsidRPr="00427AD7" w:rsidRDefault="00427AD7" w:rsidP="00427AD7">
      <w:pPr>
        <w:spacing w:after="0" w:line="24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Договор</w:t>
      </w:r>
    </w:p>
    <w:p w:rsidR="00427AD7" w:rsidRPr="00427AD7" w:rsidRDefault="00427AD7" w:rsidP="00427AD7">
      <w:pPr>
        <w:spacing w:after="0" w:line="36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аренды объектов недвижимого имущества № 20/АР-_________</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B64C711" wp14:editId="243598E4">
                <wp:simplePos x="0" y="0"/>
                <wp:positionH relativeFrom="column">
                  <wp:posOffset>0</wp:posOffset>
                </wp:positionH>
                <wp:positionV relativeFrom="paragraph">
                  <wp:posOffset>142875</wp:posOffset>
                </wp:positionV>
                <wp:extent cx="798830" cy="228600"/>
                <wp:effectExtent l="0" t="0" r="0" b="0"/>
                <wp:wrapSquare wrapText="bothSides"/>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427AD7" w:rsidRDefault="005D466F" w:rsidP="00427AD7">
                            <w:pPr>
                              <w:ind w:firstLine="142"/>
                              <w:rPr>
                                <w:rFonts w:ascii="Times New Roman" w:hAnsi="Times New Roman" w:cs="Times New Roman"/>
                              </w:rPr>
                            </w:pPr>
                            <w:r w:rsidRPr="00427AD7">
                              <w:rPr>
                                <w:rFonts w:ascii="Times New Roman" w:hAnsi="Times New Roman" w:cs="Times New Roman"/>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4C711" id="_x0000_s1027"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UUhg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BSN&#10;5RSGAgAAEAUAAA4AAAAAAAAAAAAAAAAALgIAAGRycy9lMm9Eb2MueG1sUEsBAi0AFAAGAAgAAAAh&#10;AAmOidfcAAAABgEAAA8AAAAAAAAAAAAAAAAA4AQAAGRycy9kb3ducmV2LnhtbFBLBQYAAAAABAAE&#10;APMAAADpBQAAAAA=&#10;" stroked="f">
                <v:textbox inset="0,.8mm">
                  <w:txbxContent>
                    <w:p w:rsidR="005D466F" w:rsidRPr="00427AD7" w:rsidRDefault="005D466F" w:rsidP="00427AD7">
                      <w:pPr>
                        <w:ind w:firstLine="142"/>
                        <w:rPr>
                          <w:rFonts w:ascii="Times New Roman" w:hAnsi="Times New Roman" w:cs="Times New Roman"/>
                        </w:rPr>
                      </w:pPr>
                      <w:r w:rsidRPr="00427AD7">
                        <w:rPr>
                          <w:rFonts w:ascii="Times New Roman" w:hAnsi="Times New Roman" w:cs="Times New Roman"/>
                        </w:rPr>
                        <w:t>г. Москва</w:t>
                      </w:r>
                    </w:p>
                  </w:txbxContent>
                </v:textbox>
                <w10:wrap type="square"/>
              </v:shape>
            </w:pict>
          </mc:Fallback>
        </mc:AlternateContent>
      </w:r>
    </w:p>
    <w:p w:rsidR="00427AD7" w:rsidRPr="00427AD7" w:rsidRDefault="00427AD7" w:rsidP="00427AD7">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«____»_________201___г.</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427AD7">
        <w:rPr>
          <w:rFonts w:ascii="Times New Roman" w:eastAsia="Times New Roman" w:hAnsi="Times New Roman" w:cs="Times New Roman"/>
          <w:sz w:val="24"/>
          <w:szCs w:val="24"/>
          <w:lang w:eastAsia="ru-RU"/>
        </w:rPr>
        <w:t xml:space="preserve">, именуемое в дальнейшем </w:t>
      </w:r>
      <w:r w:rsidRPr="00427AD7">
        <w:rPr>
          <w:rFonts w:ascii="Times New Roman" w:eastAsia="Times New Roman" w:hAnsi="Times New Roman" w:cs="Times New Roman"/>
          <w:b/>
          <w:sz w:val="24"/>
          <w:szCs w:val="24"/>
          <w:lang w:eastAsia="ru-RU"/>
        </w:rPr>
        <w:t>«Арендодатель»</w:t>
      </w:r>
      <w:r w:rsidRPr="00427AD7">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427AD7">
        <w:rPr>
          <w:rFonts w:ascii="Times New Roman" w:eastAsia="Times New Roman" w:hAnsi="Times New Roman" w:cs="Times New Roman"/>
          <w:b/>
          <w:sz w:val="24"/>
          <w:szCs w:val="24"/>
          <w:lang w:eastAsia="ru-RU"/>
        </w:rPr>
        <w:t>_____________________________________________________________________________</w:t>
      </w:r>
      <w:r w:rsidRPr="00427AD7">
        <w:rPr>
          <w:rFonts w:ascii="Times New Roman" w:eastAsia="Times New Roman" w:hAnsi="Times New Roman" w:cs="Times New Roman"/>
          <w:sz w:val="24"/>
          <w:szCs w:val="24"/>
          <w:lang w:eastAsia="ru-RU"/>
        </w:rPr>
        <w:t>, именуемое в дальнейшем «</w:t>
      </w:r>
      <w:r w:rsidRPr="00427AD7">
        <w:rPr>
          <w:rFonts w:ascii="Times New Roman" w:eastAsia="Times New Roman" w:hAnsi="Times New Roman" w:cs="Times New Roman"/>
          <w:b/>
          <w:sz w:val="24"/>
          <w:szCs w:val="24"/>
          <w:lang w:eastAsia="ru-RU"/>
        </w:rPr>
        <w:t>Арендатор</w:t>
      </w:r>
      <w:r w:rsidRPr="00427AD7">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427AD7">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427AD7" w:rsidRPr="00427AD7" w:rsidRDefault="00427AD7" w:rsidP="00427AD7">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1"/>
        <w:numPr>
          <w:ilvl w:val="0"/>
          <w:numId w:val="0"/>
        </w:numPr>
        <w:rPr>
          <w:sz w:val="24"/>
          <w:szCs w:val="24"/>
        </w:rPr>
      </w:pPr>
      <w:r w:rsidRPr="00427AD7">
        <w:rPr>
          <w:sz w:val="24"/>
          <w:szCs w:val="24"/>
        </w:rPr>
        <w:t>1.Предмет Договора</w:t>
      </w:r>
    </w:p>
    <w:p w:rsidR="00427AD7" w:rsidRDefault="00427AD7" w:rsidP="00427AD7">
      <w:pPr>
        <w:pStyle w:val="2"/>
        <w:numPr>
          <w:ilvl w:val="0"/>
          <w:numId w:val="0"/>
        </w:numPr>
        <w:rPr>
          <w:sz w:val="24"/>
          <w:szCs w:val="24"/>
        </w:rPr>
      </w:pPr>
    </w:p>
    <w:p w:rsidR="00427AD7" w:rsidRPr="00BF15C2" w:rsidRDefault="00427AD7" w:rsidP="00FF01E9">
      <w:pPr>
        <w:pStyle w:val="2"/>
        <w:numPr>
          <w:ilvl w:val="1"/>
          <w:numId w:val="17"/>
        </w:numPr>
        <w:ind w:left="0" w:firstLine="567"/>
        <w:rPr>
          <w:sz w:val="24"/>
          <w:szCs w:val="24"/>
        </w:rPr>
      </w:pPr>
      <w:r w:rsidRPr="00BF15C2">
        <w:rPr>
          <w:sz w:val="24"/>
          <w:szCs w:val="24"/>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BF15C2" w:rsidRPr="00BF15C2">
        <w:rPr>
          <w:sz w:val="24"/>
          <w:szCs w:val="24"/>
        </w:rPr>
        <w:t>716,80</w:t>
      </w:r>
      <w:r w:rsidRPr="00BF15C2">
        <w:rPr>
          <w:sz w:val="24"/>
          <w:szCs w:val="24"/>
        </w:rPr>
        <w:t xml:space="preserve"> кв.м. в составе:  ______________________________, расположенные по адресу: г. Москва, Варшавское шоссе, д. 125 (далее - Объект). </w:t>
      </w: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F15C2">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F15C2">
        <w:rPr>
          <w:rFonts w:ascii="Times New Roman" w:eastAsia="Times New Roman" w:hAnsi="Times New Roman" w:cs="Times New Roman"/>
          <w:sz w:val="24"/>
          <w:szCs w:val="24"/>
          <w:lang w:eastAsia="ru-RU"/>
        </w:rPr>
        <w:t>1.2.</w:t>
      </w:r>
      <w:r w:rsidRPr="00BF15C2">
        <w:rPr>
          <w:rFonts w:ascii="Times New Roman" w:hAnsi="Times New Roman" w:cs="Times New Roman"/>
          <w:sz w:val="24"/>
          <w:szCs w:val="24"/>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BF15C2" w:rsidRDefault="00427AD7" w:rsidP="008E40BC">
      <w:pPr>
        <w:pStyle w:val="2"/>
        <w:numPr>
          <w:ilvl w:val="0"/>
          <w:numId w:val="0"/>
        </w:numPr>
        <w:ind w:firstLine="567"/>
        <w:rPr>
          <w:sz w:val="24"/>
          <w:szCs w:val="24"/>
        </w:rPr>
      </w:pPr>
      <w:r w:rsidRPr="00BF15C2">
        <w:rPr>
          <w:sz w:val="24"/>
          <w:szCs w:val="24"/>
        </w:rPr>
        <w:t>1.3.Арендатор имеет право использовать Объект под: _________________________.</w:t>
      </w: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BF15C2" w:rsidRDefault="00427AD7" w:rsidP="008E40BC">
      <w:pPr>
        <w:pStyle w:val="2"/>
        <w:numPr>
          <w:ilvl w:val="0"/>
          <w:numId w:val="0"/>
        </w:numPr>
        <w:ind w:firstLine="567"/>
        <w:rPr>
          <w:sz w:val="24"/>
          <w:szCs w:val="24"/>
        </w:rPr>
      </w:pPr>
      <w:r w:rsidRPr="00BF15C2">
        <w:rPr>
          <w:sz w:val="24"/>
          <w:szCs w:val="24"/>
        </w:rPr>
        <w:t xml:space="preserve">1.4.Объект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27AD7" w:rsidRPr="00BF15C2" w:rsidRDefault="00427AD7" w:rsidP="008E40BC">
      <w:pPr>
        <w:pStyle w:val="2"/>
        <w:numPr>
          <w:ilvl w:val="0"/>
          <w:numId w:val="0"/>
        </w:numPr>
        <w:ind w:firstLine="567"/>
        <w:rPr>
          <w:sz w:val="24"/>
          <w:szCs w:val="24"/>
        </w:rPr>
      </w:pPr>
      <w:r w:rsidRPr="00BF15C2">
        <w:rPr>
          <w:sz w:val="24"/>
          <w:szCs w:val="24"/>
        </w:rPr>
        <w:t>1.5.Настоящий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427AD7" w:rsidRPr="00BF15C2"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BF15C2" w:rsidRDefault="00427AD7" w:rsidP="008E40BC">
      <w:pPr>
        <w:pStyle w:val="2"/>
        <w:numPr>
          <w:ilvl w:val="0"/>
          <w:numId w:val="0"/>
        </w:numPr>
        <w:ind w:firstLine="567"/>
        <w:rPr>
          <w:sz w:val="24"/>
          <w:szCs w:val="24"/>
        </w:rPr>
      </w:pPr>
      <w:r w:rsidRPr="00BF15C2">
        <w:rPr>
          <w:sz w:val="24"/>
          <w:szCs w:val="24"/>
        </w:rPr>
        <w:t>1.6.В части осуществления взаиморасчетов настоящий Договор действует до исполнения Сторонами своих обязательств в полном объеме.</w:t>
      </w:r>
    </w:p>
    <w:p w:rsidR="00427AD7" w:rsidRPr="00BF15C2"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BF15C2" w:rsidRDefault="00427AD7" w:rsidP="00427AD7">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BF15C2">
        <w:rPr>
          <w:rFonts w:ascii="Times New Roman" w:eastAsia="Times New Roman" w:hAnsi="Times New Roman" w:cs="Times New Roman"/>
          <w:b/>
          <w:sz w:val="24"/>
          <w:szCs w:val="24"/>
          <w:lang w:eastAsia="ru-RU"/>
        </w:rPr>
        <w:t>2.Права и обязанност</w:t>
      </w:r>
      <w:r w:rsidRPr="00427AD7">
        <w:rPr>
          <w:rFonts w:ascii="Times New Roman" w:eastAsia="Times New Roman" w:hAnsi="Times New Roman" w:cs="Times New Roman"/>
          <w:b/>
          <w:sz w:val="24"/>
          <w:szCs w:val="24"/>
          <w:lang w:eastAsia="ru-RU"/>
        </w:rPr>
        <w:t>и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b/>
          <w:sz w:val="24"/>
          <w:szCs w:val="24"/>
          <w:lang w:eastAsia="zh-TW"/>
        </w:rPr>
        <w:t xml:space="preserve">        2.1 Арендодатель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2.2. Арендатор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 xml:space="preserve">2.2.3.  </w:t>
      </w:r>
      <w:r w:rsidRPr="00427AD7">
        <w:rPr>
          <w:rFonts w:ascii="Times New Roman" w:eastAsia="Times New Roman" w:hAnsi="Times New Roman" w:cs="Times New Roman"/>
          <w:color w:val="000000"/>
          <w:spacing w:val="7"/>
          <w:sz w:val="24"/>
          <w:szCs w:val="24"/>
          <w:shd w:val="clear" w:color="auto" w:fill="FFFFFF"/>
          <w:lang w:eastAsia="zh-TW"/>
        </w:rPr>
        <w:t>не сдавать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Объект в субаренду </w:t>
      </w:r>
      <w:r w:rsidRPr="00427AD7">
        <w:rPr>
          <w:rFonts w:ascii="Times New Roman" w:eastAsia="Times New Roman" w:hAnsi="Times New Roman" w:cs="Times New Roman"/>
          <w:color w:val="000000"/>
          <w:spacing w:val="7"/>
          <w:sz w:val="24"/>
          <w:szCs w:val="24"/>
          <w:shd w:val="clear" w:color="auto" w:fill="FFFFFF"/>
          <w:lang w:eastAsia="zh-TW"/>
        </w:rPr>
        <w:t>и не заключать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сделки, </w:t>
      </w:r>
      <w:r w:rsidRPr="00427AD7">
        <w:rPr>
          <w:rFonts w:ascii="Times New Roman" w:eastAsia="Times New Roman" w:hAnsi="Times New Roman" w:cs="Times New Roman"/>
          <w:color w:val="000000"/>
          <w:spacing w:val="7"/>
          <w:sz w:val="24"/>
          <w:szCs w:val="24"/>
          <w:shd w:val="clear" w:color="auto" w:fill="FFFFFF"/>
          <w:lang w:eastAsia="zh-TW"/>
        </w:rPr>
        <w:t>следствием</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2.2.8.</w:t>
      </w:r>
      <w:r w:rsidRPr="00427AD7">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427AD7" w:rsidRPr="00427AD7" w:rsidRDefault="00427AD7" w:rsidP="00427AD7">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2.2.9.</w:t>
      </w:r>
      <w:r w:rsidRPr="00427AD7">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427AD7">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2.2.10.</w:t>
      </w:r>
      <w:r w:rsidRPr="00427AD7">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2.2.11.</w:t>
      </w:r>
      <w:r w:rsidRPr="00427AD7">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2.2.12.</w:t>
      </w:r>
      <w:r w:rsidRPr="00427AD7">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2.2.13.</w:t>
      </w:r>
      <w:r w:rsidRPr="00427AD7">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2.2.14.</w:t>
      </w:r>
      <w:r w:rsidRPr="00427AD7">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2.2.15.</w:t>
      </w:r>
      <w:r w:rsidRPr="00427AD7">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2.2.16.</w:t>
      </w:r>
      <w:r w:rsidRPr="00427AD7">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2.2.17.</w:t>
      </w:r>
      <w:r w:rsidRPr="00427AD7">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2.2.18.</w:t>
      </w:r>
      <w:r w:rsidRPr="00427AD7">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2.3. Арендодатель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2.4 Арендатор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427AD7" w:rsidRPr="00427AD7" w:rsidRDefault="00427AD7" w:rsidP="00427AD7">
      <w:pPr>
        <w:tabs>
          <w:tab w:val="left" w:pos="709"/>
          <w:tab w:val="left" w:pos="1418"/>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p>
    <w:p w:rsidR="00427AD7" w:rsidRPr="007426D6" w:rsidRDefault="007426D6" w:rsidP="007426D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3.</w:t>
      </w:r>
      <w:r w:rsidR="00427AD7" w:rsidRPr="007426D6">
        <w:rPr>
          <w:rFonts w:ascii="Times New Roman" w:eastAsia="Times New Roman" w:hAnsi="Times New Roman" w:cs="Times New Roman"/>
          <w:b/>
          <w:sz w:val="24"/>
          <w:szCs w:val="24"/>
          <w:lang w:eastAsia="ru-RU"/>
        </w:rPr>
        <w:t>Арендная плата и порядок расчетов</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427AD7" w:rsidRPr="00BF15C2" w:rsidRDefault="00427AD7" w:rsidP="00FF01E9">
      <w:pPr>
        <w:pStyle w:val="2"/>
        <w:numPr>
          <w:ilvl w:val="1"/>
          <w:numId w:val="18"/>
        </w:numPr>
        <w:ind w:left="0" w:firstLine="567"/>
        <w:rPr>
          <w:sz w:val="24"/>
          <w:szCs w:val="24"/>
        </w:rPr>
      </w:pPr>
      <w:r w:rsidRPr="00BF15C2">
        <w:rPr>
          <w:sz w:val="24"/>
          <w:szCs w:val="24"/>
        </w:rPr>
        <w:t xml:space="preserve">Сумма арендной платы составляет _________ (______________________________) рублей _____ копеек, в месяц, в том числе НДС </w:t>
      </w:r>
      <w:r w:rsidR="00BF15C2">
        <w:rPr>
          <w:sz w:val="24"/>
          <w:szCs w:val="24"/>
        </w:rPr>
        <w:t>20</w:t>
      </w:r>
      <w:r w:rsidRPr="00BF15C2">
        <w:rPr>
          <w:sz w:val="24"/>
          <w:szCs w:val="24"/>
        </w:rPr>
        <w:t>% в размере ________ (_______________________) рублей ____копеек.</w:t>
      </w:r>
    </w:p>
    <w:p w:rsidR="00427AD7" w:rsidRPr="00BF15C2"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7426D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F15C2">
        <w:rPr>
          <w:rFonts w:ascii="Times New Roman" w:eastAsia="Times New Roman" w:hAnsi="Times New Roman" w:cs="Times New Roman"/>
          <w:sz w:val="24"/>
          <w:szCs w:val="24"/>
          <w:lang w:eastAsia="ru-RU"/>
        </w:rPr>
        <w:t xml:space="preserve">  3.2.</w:t>
      </w:r>
      <w:r w:rsidRPr="00BF15C2">
        <w:rPr>
          <w:rFonts w:ascii="Times New Roman" w:eastAsia="Times New Roman" w:hAnsi="Times New Roman" w:cs="Times New Roman"/>
          <w:sz w:val="24"/>
          <w:szCs w:val="24"/>
          <w:lang w:eastAsia="ru-RU"/>
        </w:rPr>
        <w:tab/>
        <w:t>Уплата арендной платы производится</w:t>
      </w:r>
      <w:r w:rsidRPr="00427AD7">
        <w:rPr>
          <w:rFonts w:ascii="Times New Roman" w:eastAsia="Times New Roman" w:hAnsi="Times New Roman" w:cs="Times New Roman"/>
          <w:sz w:val="24"/>
          <w:szCs w:val="24"/>
          <w:lang w:eastAsia="ru-RU"/>
        </w:rPr>
        <w:t xml:space="preserve">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27AD7" w:rsidRPr="00427AD7" w:rsidRDefault="00427AD7" w:rsidP="007426D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7426D6">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3.3.</w:t>
      </w:r>
      <w:r w:rsidRPr="00427AD7">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27AD7" w:rsidRPr="00427AD7"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7426D6" w:rsidRDefault="007426D6" w:rsidP="007426D6">
      <w:pPr>
        <w:pStyle w:val="2"/>
        <w:numPr>
          <w:ilvl w:val="0"/>
          <w:numId w:val="0"/>
        </w:numPr>
        <w:tabs>
          <w:tab w:val="left" w:pos="1134"/>
        </w:tabs>
        <w:ind w:firstLine="567"/>
        <w:rPr>
          <w:sz w:val="24"/>
          <w:szCs w:val="24"/>
        </w:rPr>
      </w:pPr>
      <w:r>
        <w:rPr>
          <w:sz w:val="24"/>
          <w:szCs w:val="24"/>
        </w:rPr>
        <w:t>3.4.</w:t>
      </w:r>
      <w:r w:rsidR="00427AD7" w:rsidRPr="007426D6">
        <w:rPr>
          <w:sz w:val="24"/>
          <w:szCs w:val="24"/>
        </w:rPr>
        <w:t>Ежемесячная арендная плата включает в себя плату за _____________________.</w:t>
      </w:r>
    </w:p>
    <w:p w:rsidR="00427AD7" w:rsidRPr="00427AD7"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427AD7">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427AD7" w:rsidRPr="00427AD7" w:rsidRDefault="00427AD7"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427AD7">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427AD7">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7426D6" w:rsidRDefault="007426D6" w:rsidP="007426D6">
      <w:pPr>
        <w:pStyle w:val="2"/>
        <w:numPr>
          <w:ilvl w:val="0"/>
          <w:numId w:val="0"/>
        </w:numPr>
        <w:tabs>
          <w:tab w:val="left" w:pos="1134"/>
          <w:tab w:val="num" w:pos="8223"/>
        </w:tabs>
        <w:rPr>
          <w:sz w:val="24"/>
          <w:szCs w:val="24"/>
        </w:rPr>
      </w:pPr>
      <w:r>
        <w:rPr>
          <w:sz w:val="24"/>
          <w:szCs w:val="24"/>
        </w:rPr>
        <w:t>3.8.</w:t>
      </w:r>
      <w:r w:rsidR="00427AD7" w:rsidRPr="007426D6">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427AD7" w:rsidRPr="00427AD7" w:rsidRDefault="00427AD7" w:rsidP="00427AD7">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7426D6" w:rsidP="007426D6">
      <w:pPr>
        <w:pStyle w:val="2"/>
        <w:numPr>
          <w:ilvl w:val="0"/>
          <w:numId w:val="0"/>
        </w:numPr>
        <w:tabs>
          <w:tab w:val="left" w:pos="1134"/>
          <w:tab w:val="num" w:pos="8223"/>
        </w:tabs>
        <w:rPr>
          <w:sz w:val="24"/>
          <w:szCs w:val="24"/>
        </w:rPr>
      </w:pPr>
      <w:r>
        <w:rPr>
          <w:sz w:val="24"/>
          <w:szCs w:val="24"/>
        </w:rPr>
        <w:t>3.9</w:t>
      </w:r>
      <w:r w:rsidR="00701B40">
        <w:rPr>
          <w:sz w:val="24"/>
          <w:szCs w:val="24"/>
        </w:rPr>
        <w:t xml:space="preserve">. </w:t>
      </w:r>
      <w:r w:rsidR="00427AD7" w:rsidRPr="00427AD7">
        <w:rPr>
          <w:sz w:val="24"/>
          <w:szCs w:val="24"/>
        </w:rPr>
        <w:t>Уплаченный в ходе проведения конкурентных процедур Арендатором задаток в сумме</w:t>
      </w:r>
      <w:r w:rsidR="00BF15C2">
        <w:rPr>
          <w:sz w:val="24"/>
          <w:szCs w:val="24"/>
        </w:rPr>
        <w:t xml:space="preserve"> 615 697,72</w:t>
      </w:r>
      <w:r w:rsidR="00BF15C2" w:rsidRPr="00427AD7">
        <w:rPr>
          <w:sz w:val="24"/>
          <w:szCs w:val="24"/>
        </w:rPr>
        <w:t xml:space="preserve"> </w:t>
      </w:r>
      <w:r w:rsidR="00427AD7" w:rsidRPr="00427AD7">
        <w:rPr>
          <w:sz w:val="24"/>
          <w:szCs w:val="24"/>
        </w:rPr>
        <w:t>(</w:t>
      </w:r>
      <w:r w:rsidR="00BF15C2">
        <w:rPr>
          <w:sz w:val="24"/>
          <w:szCs w:val="24"/>
        </w:rPr>
        <w:t>Шестьсот пятнадцать тысяч шестьсот девяносто семь</w:t>
      </w:r>
      <w:r w:rsidR="00427AD7" w:rsidRPr="00427AD7">
        <w:rPr>
          <w:sz w:val="24"/>
          <w:szCs w:val="24"/>
        </w:rPr>
        <w:t>)рублей</w:t>
      </w:r>
      <w:r w:rsidR="00BF15C2">
        <w:rPr>
          <w:sz w:val="24"/>
          <w:szCs w:val="24"/>
        </w:rPr>
        <w:t xml:space="preserve"> 72 </w:t>
      </w:r>
      <w:r w:rsidR="00427AD7" w:rsidRPr="00427AD7">
        <w:rPr>
          <w:sz w:val="24"/>
          <w:szCs w:val="24"/>
        </w:rPr>
        <w:t>копе</w:t>
      </w:r>
      <w:r w:rsidR="00BF15C2">
        <w:rPr>
          <w:sz w:val="24"/>
          <w:szCs w:val="24"/>
        </w:rPr>
        <w:t>йки</w:t>
      </w:r>
      <w:r w:rsidR="00427AD7" w:rsidRPr="00427AD7">
        <w:rPr>
          <w:sz w:val="24"/>
          <w:szCs w:val="24"/>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00427AD7">
        <w:rPr>
          <w:rFonts w:ascii="Arial Narrow" w:hAnsi="Arial Narrow" w:cs="Arial Narrow"/>
          <w:i/>
          <w:iCs/>
          <w:spacing w:val="-10"/>
          <w:sz w:val="24"/>
          <w:szCs w:val="24"/>
          <w:shd w:val="clear" w:color="auto" w:fill="FFFFFF"/>
        </w:rPr>
        <w:t xml:space="preserve"> </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7426D6" w:rsidRDefault="00427AD7" w:rsidP="00427AD7">
      <w:pPr>
        <w:pStyle w:val="1"/>
        <w:numPr>
          <w:ilvl w:val="0"/>
          <w:numId w:val="0"/>
        </w:numPr>
        <w:tabs>
          <w:tab w:val="num" w:pos="284"/>
        </w:tabs>
        <w:rPr>
          <w:sz w:val="24"/>
          <w:szCs w:val="24"/>
        </w:rPr>
      </w:pPr>
      <w:r w:rsidRPr="007426D6">
        <w:rPr>
          <w:sz w:val="24"/>
          <w:szCs w:val="24"/>
        </w:rPr>
        <w:t>4.Порядок возврата арендуемого помещения Арендодателю</w:t>
      </w:r>
    </w:p>
    <w:p w:rsidR="00427AD7" w:rsidRPr="007426D6" w:rsidRDefault="00427AD7" w:rsidP="00427AD7">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ab/>
      </w: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427AD7" w:rsidRPr="00427AD7" w:rsidRDefault="00427AD7" w:rsidP="00427AD7">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в соответствии с п. 1.5. Договора.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w:t>
      </w:r>
      <w:r w:rsidRPr="00427AD7">
        <w:rPr>
          <w:rFonts w:ascii="Times New Roman" w:eastAsia="Times New Roman" w:hAnsi="Times New Roman" w:cs="Times New Roman"/>
          <w:sz w:val="24"/>
          <w:szCs w:val="24"/>
          <w:lang w:eastAsia="ru-RU"/>
        </w:rPr>
        <w:lastRenderedPageBreak/>
        <w:t>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427AD7">
        <w:rPr>
          <w:rFonts w:ascii="Times New Roman" w:eastAsia="Times New Roman" w:hAnsi="Times New Roman" w:cs="Times New Roman"/>
          <w:b/>
          <w:sz w:val="28"/>
          <w:szCs w:val="28"/>
          <w:lang w:eastAsia="ru-RU"/>
        </w:rPr>
        <w:t xml:space="preserve">Ответственность Сторон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427AD7">
        <w:rPr>
          <w:rFonts w:ascii="Times New Roman" w:eastAsia="Times New Roman" w:hAnsi="Times New Roman" w:cs="Times New Roman"/>
          <w:iCs/>
          <w:sz w:val="24"/>
          <w:szCs w:val="24"/>
          <w:lang w:eastAsia="ru-RU"/>
        </w:rPr>
        <w:t>0,1(одна десятая) процента</w:t>
      </w:r>
      <w:r w:rsidRPr="00427AD7">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427AD7">
        <w:rPr>
          <w:rFonts w:ascii="Times New Roman" w:eastAsia="Times New Roman" w:hAnsi="Times New Roman" w:cs="Times New Roman"/>
          <w:sz w:val="24"/>
          <w:szCs w:val="24"/>
          <w:lang w:eastAsia="ru-RU"/>
        </w:rPr>
        <w:tab/>
      </w:r>
      <w:r w:rsidRPr="00427AD7">
        <w:rPr>
          <w:rFonts w:ascii="Times New Roman" w:eastAsia="Times New Roman" w:hAnsi="Times New Roman" w:cs="Times New Roman"/>
          <w:iCs/>
          <w:sz w:val="24"/>
          <w:szCs w:val="24"/>
          <w:lang w:eastAsia="ru-RU"/>
        </w:rPr>
        <w:t>______________(____________________) рублей ____ копеек.</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427AD7">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8"/>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6"/>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427AD7">
        <w:rPr>
          <w:rFonts w:ascii="Times New Roman" w:eastAsia="Times New Roman" w:hAnsi="Times New Roman" w:cs="Times New Roman"/>
          <w:b/>
          <w:sz w:val="28"/>
          <w:szCs w:val="28"/>
          <w:lang w:eastAsia="ru-RU"/>
        </w:rPr>
        <w:t xml:space="preserve">Обстоятельства непреодолимой силы </w:t>
      </w:r>
    </w:p>
    <w:p w:rsidR="00427AD7" w:rsidRPr="00427AD7" w:rsidRDefault="00427AD7" w:rsidP="00427AD7">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6.2. </w:t>
      </w:r>
      <w:r w:rsidRPr="00427AD7">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w:t>
      </w:r>
      <w:r w:rsidRPr="00427AD7">
        <w:rPr>
          <w:rFonts w:ascii="Times New Roman" w:eastAsia="Times New Roman" w:hAnsi="Times New Roman" w:cs="Times New Roman"/>
          <w:color w:val="000000"/>
          <w:sz w:val="24"/>
          <w:szCs w:val="24"/>
          <w:lang w:eastAsia="ru-RU"/>
        </w:rPr>
        <w:lastRenderedPageBreak/>
        <w:t>Наступление указанных обстоятельств должно быть подтверждено справкой компетентного органа.</w:t>
      </w:r>
    </w:p>
    <w:p w:rsidR="00427AD7" w:rsidRPr="00427AD7" w:rsidRDefault="00427AD7" w:rsidP="00427AD7">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6.3.</w:t>
      </w:r>
      <w:r w:rsidRPr="00427AD7">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427AD7">
        <w:rPr>
          <w:rFonts w:ascii="Times New Roman" w:eastAsia="Times New Roman" w:hAnsi="Times New Roman" w:cs="Times New Roman"/>
          <w:b/>
          <w:sz w:val="28"/>
          <w:szCs w:val="28"/>
          <w:lang w:eastAsia="ru-RU"/>
        </w:rPr>
        <w:t xml:space="preserve">Конфиденциальность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color w:val="000000"/>
          <w:sz w:val="24"/>
          <w:szCs w:val="24"/>
          <w:lang w:eastAsia="ru-RU"/>
        </w:rPr>
        <w:t xml:space="preserve"> </w:t>
      </w:r>
      <w:r w:rsidRPr="00427AD7">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427AD7">
        <w:rPr>
          <w:rFonts w:ascii="Times New Roman" w:eastAsia="Times New Roman" w:hAnsi="Times New Roman" w:cs="Times New Roman"/>
          <w:b/>
          <w:sz w:val="28"/>
          <w:szCs w:val="28"/>
          <w:lang w:eastAsia="zh-TW"/>
        </w:rPr>
        <w:t xml:space="preserve">Порядок разрешения споров </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427AD7">
        <w:rPr>
          <w:rFonts w:ascii="Times New Roman" w:eastAsia="Times New Roman" w:hAnsi="Times New Roman" w:cs="Times New Roman"/>
          <w:b/>
          <w:sz w:val="28"/>
          <w:szCs w:val="28"/>
          <w:lang w:eastAsia="zh-TW"/>
        </w:rPr>
        <w:t>9. Одностороннее расторжение Договора</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в любом из следующих случаев:</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427AD7" w:rsidRPr="00427AD7">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427AD7" w:rsidRPr="00427AD7">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427AD7" w:rsidRPr="00427AD7">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427AD7" w:rsidRPr="00427AD7">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427AD7" w:rsidRPr="00427AD7">
        <w:rPr>
          <w:rFonts w:ascii="Times New Roman" w:eastAsia="Times New Roman" w:hAnsi="Times New Roman" w:cs="Times New Roman"/>
          <w:i/>
          <w:iCs/>
          <w:sz w:val="24"/>
          <w:szCs w:val="24"/>
          <w:lang w:eastAsia="zh-TW"/>
        </w:rPr>
        <w:t xml:space="preserve"> (если применимо</w:t>
      </w:r>
      <w:r w:rsidR="00427AD7" w:rsidRPr="00427AD7">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8E40BC"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427AD7" w:rsidRPr="00427AD7">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427AD7" w:rsidRPr="00427AD7">
        <w:rPr>
          <w:rFonts w:ascii="Times New Roman" w:eastAsia="Times New Roman" w:hAnsi="Times New Roman" w:cs="Times New Roman"/>
          <w:i/>
          <w:iCs/>
          <w:sz w:val="24"/>
          <w:szCs w:val="24"/>
          <w:lang w:eastAsia="zh-TW"/>
        </w:rPr>
        <w:t xml:space="preserve"> </w:t>
      </w:r>
      <w:r w:rsidR="00427AD7" w:rsidRPr="00427AD7">
        <w:rPr>
          <w:rFonts w:ascii="Times New Roman" w:eastAsia="Times New Roman" w:hAnsi="Times New Roman" w:cs="Times New Roman"/>
          <w:sz w:val="24"/>
          <w:szCs w:val="24"/>
          <w:lang w:eastAsia="zh-TW"/>
        </w:rPr>
        <w:t>календарных дней до предполагаемого дня расторжения.</w:t>
      </w: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9.3.</w:t>
      </w:r>
      <w:r w:rsidRPr="00427AD7">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 xml:space="preserve">9.4. </w:t>
      </w:r>
      <w:r w:rsidRPr="00427AD7">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9.5.</w:t>
      </w:r>
      <w:r w:rsidRPr="00427AD7">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9.6.</w:t>
      </w:r>
      <w:r w:rsidRPr="00427AD7">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427AD7" w:rsidRPr="00427AD7" w:rsidRDefault="00427AD7" w:rsidP="00427AD7">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7426D6"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10. Прочие условия</w:t>
      </w:r>
    </w:p>
    <w:p w:rsidR="00427AD7" w:rsidRPr="007426D6" w:rsidRDefault="00427AD7" w:rsidP="00427AD7">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2"/>
        </w:num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427AD7" w:rsidRPr="00427AD7" w:rsidRDefault="00427AD7" w:rsidP="00427AD7">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Настоящий Договор составлен в двух подлинных аутентичных экземплярах, по одному экземпляру для каждой из Сторон</w:t>
      </w:r>
      <w:r w:rsidRPr="00427AD7">
        <w:rPr>
          <w:rFonts w:ascii="Times New Roman" w:eastAsia="Times New Roman" w:hAnsi="Times New Roman" w:cs="Times New Roman"/>
          <w:i/>
          <w:iCs/>
          <w:sz w:val="24"/>
          <w:szCs w:val="24"/>
          <w:lang w:eastAsia="zh-TW"/>
        </w:rPr>
        <w:t>.</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7426D6" w:rsidRDefault="007426D6" w:rsidP="007426D6">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11.</w:t>
      </w:r>
      <w:r w:rsidR="00427AD7" w:rsidRPr="007426D6">
        <w:rPr>
          <w:rFonts w:ascii="Times New Roman" w:eastAsia="Times New Roman" w:hAnsi="Times New Roman" w:cs="Times New Roman"/>
          <w:b/>
          <w:sz w:val="24"/>
          <w:szCs w:val="24"/>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427AD7" w:rsidRPr="00427AD7" w:rsidTr="00427AD7">
        <w:trPr>
          <w:trHeight w:val="6948"/>
        </w:trPr>
        <w:tc>
          <w:tcPr>
            <w:tcW w:w="4928" w:type="dxa"/>
          </w:tcPr>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b/>
                <w:sz w:val="24"/>
                <w:szCs w:val="24"/>
                <w:lang w:eastAsia="ru-RU"/>
              </w:rPr>
              <w:t>Арендодатель:</w:t>
            </w:r>
          </w:p>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(АО «НИЦЭВТ»),</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ИНН 7726019325 КПП 772601001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ОГРН 1027700015298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Р/с 40702810938060111370</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Московском банке ПАО «Сбербанк России»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К/с 30101810400000000225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БИК 044525225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Телефон 319-1790, факс 319-6978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Временный 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М.П.</w:t>
            </w:r>
          </w:p>
        </w:tc>
        <w:tc>
          <w:tcPr>
            <w:tcW w:w="4770" w:type="dxa"/>
          </w:tcPr>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427AD7">
              <w:rPr>
                <w:rFonts w:ascii="Times New Roman" w:eastAsia="Times New Roman" w:hAnsi="Times New Roman" w:cs="Times New Roman"/>
                <w:b/>
                <w:bCs/>
                <w:sz w:val="24"/>
                <w:szCs w:val="24"/>
                <w:lang w:eastAsia="ru-RU"/>
              </w:rPr>
              <w:t>Арендатор:</w:t>
            </w:r>
          </w:p>
          <w:p w:rsidR="00427AD7" w:rsidRPr="00427AD7" w:rsidRDefault="00427AD7" w:rsidP="00427AD7">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Адрес: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Телефон: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ИНН  / КПП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ОГРН</w:t>
            </w:r>
            <w:r w:rsidRPr="00427AD7">
              <w:rPr>
                <w:rFonts w:ascii="Times New Roman" w:eastAsia="Times New Roman" w:hAnsi="Times New Roman" w:cs="Times New Roman"/>
                <w:color w:val="000000"/>
                <w:sz w:val="24"/>
                <w:szCs w:val="24"/>
                <w:lang w:eastAsia="ru-RU"/>
              </w:rPr>
              <w:t xml:space="preserve">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р/с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 xml:space="preserve"> в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к/с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БИК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М.П. </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Default="00427AD7" w:rsidP="00427AD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 xml:space="preserve">                                                                                   Приложение № 1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ab/>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spacing w:after="1141" w:line="270" w:lineRule="exact"/>
        <w:rPr>
          <w:rFonts w:ascii="Arial Narrow" w:eastAsia="Times New Roman" w:hAnsi="Arial Narrow" w:cs="Arial Narrow"/>
          <w:b/>
          <w:bCs/>
          <w:i/>
          <w:iCs/>
          <w:spacing w:val="-20"/>
          <w:sz w:val="27"/>
          <w:szCs w:val="27"/>
          <w:lang w:eastAsia="ru-RU"/>
        </w:rPr>
      </w:pPr>
      <w:r w:rsidRPr="00427AD7">
        <w:rPr>
          <w:rFonts w:ascii="Arial Narrow" w:eastAsia="Times New Roman" w:hAnsi="Arial Narrow" w:cs="Arial Narrow"/>
          <w:i/>
          <w:iCs/>
          <w:spacing w:val="-20"/>
          <w:sz w:val="24"/>
          <w:szCs w:val="24"/>
        </w:rPr>
        <w:tab/>
        <w:t xml:space="preserve">                                       </w:t>
      </w:r>
      <w:r w:rsidRPr="00427AD7">
        <w:rPr>
          <w:rFonts w:ascii="Arial Narrow" w:eastAsia="Times New Roman" w:hAnsi="Arial Narrow" w:cs="Arial Narrow"/>
          <w:b/>
          <w:bCs/>
          <w:i/>
          <w:iCs/>
          <w:spacing w:val="-20"/>
          <w:sz w:val="27"/>
          <w:szCs w:val="27"/>
          <w:lang w:eastAsia="ru-RU"/>
        </w:rPr>
        <w:t>Характеристики и экспликация помещений</w:t>
      </w:r>
      <w:r w:rsidRPr="00427AD7">
        <w:rPr>
          <w:rFonts w:ascii="Arial Narrow" w:eastAsia="Times New Roman" w:hAnsi="Arial Narrow" w:cs="Arial Narrow"/>
          <w:i/>
          <w:iCs/>
          <w:spacing w:val="-10"/>
          <w:sz w:val="26"/>
          <w:szCs w:val="26"/>
          <w:shd w:val="clear" w:color="auto" w:fill="FFFFFF"/>
          <w:lang w:eastAsia="ru-RU"/>
        </w:rPr>
        <w:t xml:space="preserve"> (если применимо)</w:t>
      </w:r>
    </w:p>
    <w:p w:rsidR="00427AD7" w:rsidRPr="00427AD7" w:rsidRDefault="00427AD7" w:rsidP="00427AD7">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427AD7">
        <w:rPr>
          <w:rFonts w:ascii="Times New Roman" w:eastAsia="Times New Roman" w:hAnsi="Times New Roman" w:cs="Times New Roman"/>
          <w:b/>
          <w:bCs/>
          <w:sz w:val="24"/>
          <w:szCs w:val="24"/>
        </w:rPr>
        <w:tab/>
        <w:t xml:space="preserve">                </w:t>
      </w:r>
      <w:r w:rsidRPr="00427AD7">
        <w:rPr>
          <w:rFonts w:ascii="Times New Roman" w:eastAsia="Times New Roman" w:hAnsi="Times New Roman" w:cs="Times New Roman"/>
          <w:b/>
          <w:bCs/>
          <w:i/>
          <w:sz w:val="28"/>
          <w:szCs w:val="28"/>
        </w:rPr>
        <w:t>План размещения</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lastRenderedPageBreak/>
        <w:t xml:space="preserve">                                                                                   Приложение № 2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(Правоустанавливающие документы на недвижимое имущество)</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 xml:space="preserve">               </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427AD7" w:rsidRPr="00427AD7" w:rsidTr="00427AD7">
        <w:trPr>
          <w:trHeight w:val="1800"/>
          <w:jc w:val="right"/>
        </w:trPr>
        <w:tc>
          <w:tcPr>
            <w:tcW w:w="3600" w:type="dxa"/>
          </w:tcPr>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t>от «___»______201__ г. №_________</w:t>
            </w:r>
          </w:p>
        </w:tc>
      </w:tr>
    </w:tbl>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«____»________201___г.</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427AD7">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427AD7">
        <w:rPr>
          <w:rFonts w:ascii="Times New Roman" w:eastAsia="Times New Roman" w:hAnsi="Times New Roman" w:cs="Times New Roman"/>
          <w:sz w:val="24"/>
          <w:szCs w:val="24"/>
          <w:lang w:eastAsia="ru-RU"/>
        </w:rPr>
        <w:t xml:space="preserve">____________________ </w:t>
      </w:r>
      <w:r w:rsidRPr="00427AD7">
        <w:rPr>
          <w:rFonts w:ascii="Times New Roman" w:eastAsia="Times New Roman" w:hAnsi="Times New Roman" w:cs="Times New Roman"/>
          <w:sz w:val="24"/>
          <w:szCs w:val="24"/>
        </w:rPr>
        <w:t xml:space="preserve">для использования в качестве: </w:t>
      </w:r>
      <w:r w:rsidRPr="00427AD7">
        <w:rPr>
          <w:rFonts w:ascii="Times New Roman" w:eastAsia="Times New Roman" w:hAnsi="Times New Roman" w:cs="Times New Roman"/>
          <w:color w:val="000000"/>
          <w:sz w:val="24"/>
          <w:szCs w:val="24"/>
        </w:rPr>
        <w:t>__________________.</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w:t>
      </w:r>
      <w:r w:rsidRPr="00427AD7">
        <w:rPr>
          <w:rFonts w:ascii="Times New Roman" w:eastAsia="Calibri" w:hAnsi="Times New Roman" w:cs="Times New Roman"/>
          <w:sz w:val="24"/>
          <w:szCs w:val="24"/>
          <w:lang w:eastAsia="ru-RU"/>
        </w:rPr>
        <w:tab/>
        <w:t>АРЕНДАТОР:</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427AD7" w:rsidRPr="00427AD7" w:rsidTr="00427AD7">
        <w:tc>
          <w:tcPr>
            <w:tcW w:w="492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56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lang w:eastAsia="ru-RU"/>
              </w:rPr>
            </w:pP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Default="00427AD7" w:rsidP="00427A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(возврата объекта недвижимого имущества)</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к договору № 20/АР-________________</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«__»_________201__г.</w:t>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Принял:                                                                          Сдал:</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                                                       АРЕНДАТОР</w:t>
      </w:r>
    </w:p>
    <w:p w:rsidR="00427AD7" w:rsidRPr="00427AD7" w:rsidRDefault="00427AD7" w:rsidP="00427AD7">
      <w:pPr>
        <w:tabs>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427AD7" w:rsidRPr="00427AD7" w:rsidTr="00427AD7">
        <w:trPr>
          <w:trHeight w:val="2160"/>
        </w:trPr>
        <w:tc>
          <w:tcPr>
            <w:tcW w:w="5495" w:type="dxa"/>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tabs>
                <w:tab w:val="left" w:pos="5370"/>
              </w:tabs>
              <w:spacing w:after="0" w:line="276" w:lineRule="auto"/>
              <w:ind w:left="180"/>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324" w:type="dxa"/>
          </w:tcPr>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tabs>
                <w:tab w:val="left" w:pos="72"/>
                <w:tab w:val="left" w:pos="5370"/>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Default="00427AD7"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Pr="008E40BC" w:rsidRDefault="007426D6"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lastRenderedPageBreak/>
        <w:t>Лот №3</w:t>
      </w:r>
    </w:p>
    <w:p w:rsidR="007426D6" w:rsidRDefault="007426D6" w:rsidP="00CC5353">
      <w:pPr>
        <w:spacing w:after="0"/>
        <w:rPr>
          <w:rFonts w:ascii="Times New Roman" w:hAnsi="Times New Roman" w:cs="Times New Roman"/>
          <w:sz w:val="28"/>
          <w:szCs w:val="28"/>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spacing w:after="0" w:line="240" w:lineRule="auto"/>
        <w:jc w:val="center"/>
        <w:rPr>
          <w:rFonts w:ascii="Times New Roman" w:eastAsia="Times New Roman" w:hAnsi="Times New Roman" w:cs="Arial"/>
          <w:b/>
          <w:bCs/>
          <w:iCs/>
          <w:sz w:val="28"/>
          <w:szCs w:val="28"/>
          <w:lang w:eastAsia="ru-RU"/>
        </w:rPr>
      </w:pPr>
      <w:r w:rsidRPr="007426D6">
        <w:rPr>
          <w:rFonts w:ascii="Times New Roman" w:eastAsia="Times New Roman" w:hAnsi="Times New Roman" w:cs="Arial"/>
          <w:b/>
          <w:bCs/>
          <w:iCs/>
          <w:sz w:val="28"/>
          <w:szCs w:val="28"/>
          <w:lang w:eastAsia="ru-RU"/>
        </w:rPr>
        <w:t>Договор</w:t>
      </w:r>
    </w:p>
    <w:p w:rsidR="007426D6" w:rsidRPr="007426D6" w:rsidRDefault="007426D6" w:rsidP="007426D6">
      <w:pPr>
        <w:spacing w:after="0" w:line="360" w:lineRule="auto"/>
        <w:jc w:val="center"/>
        <w:rPr>
          <w:rFonts w:ascii="Times New Roman" w:eastAsia="Times New Roman" w:hAnsi="Times New Roman" w:cs="Arial"/>
          <w:b/>
          <w:bCs/>
          <w:iCs/>
          <w:sz w:val="28"/>
          <w:szCs w:val="28"/>
          <w:lang w:eastAsia="ru-RU"/>
        </w:rPr>
      </w:pPr>
      <w:r w:rsidRPr="007426D6">
        <w:rPr>
          <w:rFonts w:ascii="Times New Roman" w:eastAsia="Times New Roman" w:hAnsi="Times New Roman" w:cs="Arial"/>
          <w:b/>
          <w:bCs/>
          <w:iCs/>
          <w:sz w:val="28"/>
          <w:szCs w:val="28"/>
          <w:lang w:eastAsia="ru-RU"/>
        </w:rPr>
        <w:t>аренды объектов недвижимого имущества № 20/АР-_________</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29ADB91F" wp14:editId="08A39575">
                <wp:simplePos x="0" y="0"/>
                <wp:positionH relativeFrom="column">
                  <wp:posOffset>0</wp:posOffset>
                </wp:positionH>
                <wp:positionV relativeFrom="paragraph">
                  <wp:posOffset>142875</wp:posOffset>
                </wp:positionV>
                <wp:extent cx="798830" cy="228600"/>
                <wp:effectExtent l="0" t="0" r="0" b="0"/>
                <wp:wrapSquare wrapText="bothSides"/>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8A1786" w:rsidRDefault="005D466F" w:rsidP="007426D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DB91F" id="_x0000_s1028"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6Ef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7m&#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LT+K&#10;a6vZI8jCaqANGIbHBCadtl8xGqAxG6zg5cBIvlMgrNDDcZKXEB5GNhpVVhRgbKNRzJc5GERRAGmw&#10;P06v/dT3D8aKXQd3TDJW+hKE2IookqDYKZ6DfKHtYjaHJyL09XM7ev14yN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Dj&#10;Q6EfhwIAABAFAAAOAAAAAAAAAAAAAAAAAC4CAABkcnMvZTJvRG9jLnhtbFBLAQItABQABgAIAAAA&#10;IQAJjonX3AAAAAYBAAAPAAAAAAAAAAAAAAAAAOEEAABkcnMvZG93bnJldi54bWxQSwUGAAAAAAQA&#10;BADzAAAA6gUAAAAA&#10;" stroked="f">
                <v:textbox inset="0,.8mm">
                  <w:txbxContent>
                    <w:p w:rsidR="005D466F" w:rsidRPr="008A1786" w:rsidRDefault="005D466F" w:rsidP="007426D6">
                      <w:pPr>
                        <w:ind w:firstLine="142"/>
                      </w:pPr>
                      <w:r>
                        <w:t>г. Москва</w:t>
                      </w:r>
                    </w:p>
                  </w:txbxContent>
                </v:textbox>
                <w10:wrap type="square"/>
              </v:shape>
            </w:pict>
          </mc:Fallback>
        </mc:AlternateContent>
      </w:r>
    </w:p>
    <w:p w:rsidR="007426D6" w:rsidRPr="007426D6" w:rsidRDefault="007426D6" w:rsidP="007426D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«____»_________201___г.</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7426D6">
        <w:rPr>
          <w:rFonts w:ascii="Times New Roman" w:eastAsia="Times New Roman" w:hAnsi="Times New Roman" w:cs="Times New Roman"/>
          <w:sz w:val="24"/>
          <w:szCs w:val="24"/>
          <w:lang w:eastAsia="ru-RU"/>
        </w:rPr>
        <w:t xml:space="preserve">, именуемое в дальнейшем </w:t>
      </w:r>
      <w:r w:rsidRPr="007426D6">
        <w:rPr>
          <w:rFonts w:ascii="Times New Roman" w:eastAsia="Times New Roman" w:hAnsi="Times New Roman" w:cs="Times New Roman"/>
          <w:b/>
          <w:sz w:val="24"/>
          <w:szCs w:val="24"/>
          <w:lang w:eastAsia="ru-RU"/>
        </w:rPr>
        <w:t>«Арендодатель»</w:t>
      </w:r>
      <w:r w:rsidRPr="007426D6">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7426D6">
        <w:rPr>
          <w:rFonts w:ascii="Times New Roman" w:eastAsia="Times New Roman" w:hAnsi="Times New Roman" w:cs="Times New Roman"/>
          <w:b/>
          <w:sz w:val="24"/>
          <w:szCs w:val="24"/>
          <w:lang w:eastAsia="ru-RU"/>
        </w:rPr>
        <w:t>_____________________________________________________________________________</w:t>
      </w:r>
      <w:r w:rsidRPr="007426D6">
        <w:rPr>
          <w:rFonts w:ascii="Times New Roman" w:eastAsia="Times New Roman" w:hAnsi="Times New Roman" w:cs="Times New Roman"/>
          <w:sz w:val="24"/>
          <w:szCs w:val="24"/>
          <w:lang w:eastAsia="ru-RU"/>
        </w:rPr>
        <w:t>, именуемое в дальнейшем «</w:t>
      </w:r>
      <w:r w:rsidRPr="007426D6">
        <w:rPr>
          <w:rFonts w:ascii="Times New Roman" w:eastAsia="Times New Roman" w:hAnsi="Times New Roman" w:cs="Times New Roman"/>
          <w:b/>
          <w:sz w:val="24"/>
          <w:szCs w:val="24"/>
          <w:lang w:eastAsia="ru-RU"/>
        </w:rPr>
        <w:t>Арендатор</w:t>
      </w:r>
      <w:r w:rsidRPr="007426D6">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7426D6">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7426D6" w:rsidRPr="007426D6" w:rsidRDefault="007426D6" w:rsidP="007426D6">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0"/>
          <w:numId w:val="19"/>
        </w:numPr>
        <w:overflowPunct w:val="0"/>
        <w:autoSpaceDE w:val="0"/>
        <w:autoSpaceDN w:val="0"/>
        <w:adjustRightInd w:val="0"/>
        <w:spacing w:after="0" w:line="240" w:lineRule="auto"/>
        <w:ind w:left="-142" w:firstLine="709"/>
        <w:jc w:val="center"/>
        <w:textAlignment w:val="baseline"/>
        <w:rPr>
          <w:rFonts w:ascii="Times New Roman" w:eastAsia="Times New Roman" w:hAnsi="Times New Roman" w:cs="Times New Roman"/>
          <w:b/>
          <w:sz w:val="28"/>
          <w:szCs w:val="28"/>
          <w:lang w:eastAsia="ru-RU"/>
        </w:rPr>
      </w:pPr>
      <w:r w:rsidRPr="007426D6">
        <w:rPr>
          <w:rFonts w:ascii="Times New Roman" w:eastAsia="Times New Roman" w:hAnsi="Times New Roman" w:cs="Times New Roman"/>
          <w:b/>
          <w:sz w:val="28"/>
          <w:szCs w:val="28"/>
          <w:lang w:eastAsia="ru-RU"/>
        </w:rPr>
        <w:t>Предмет Договора</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Pr="007426D6" w:rsidRDefault="007426D6" w:rsidP="008E40BC">
      <w:p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7426D6">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BF15C2">
        <w:rPr>
          <w:rFonts w:ascii="Times New Roman" w:eastAsia="Times New Roman" w:hAnsi="Times New Roman" w:cs="Times New Roman"/>
          <w:sz w:val="24"/>
          <w:szCs w:val="24"/>
          <w:lang w:eastAsia="ru-RU"/>
        </w:rPr>
        <w:t>445,5</w:t>
      </w:r>
      <w:r w:rsidRPr="007426D6">
        <w:rPr>
          <w:rFonts w:ascii="Times New Roman" w:eastAsia="Times New Roman" w:hAnsi="Times New Roman" w:cs="Times New Roman"/>
          <w:sz w:val="24"/>
          <w:szCs w:val="24"/>
          <w:lang w:eastAsia="ru-RU"/>
        </w:rPr>
        <w:t xml:space="preserve">кв.м. в составе:  ______________________________, расположенные по адресу: г. Москва, Варшавское шоссе, д. 125 (далее - Объект). </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7426D6" w:rsidRPr="007426D6" w:rsidRDefault="007426D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7426D6">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7426D6">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7426D6">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7426D6" w:rsidRPr="007426D6" w:rsidRDefault="007426D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7426D6">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7426D6" w:rsidRPr="007426D6" w:rsidRDefault="007426D6" w:rsidP="008E40BC">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7426D6">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7426D6" w:rsidRPr="007426D6" w:rsidRDefault="007426D6" w:rsidP="007426D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2.Права и обязанности Сторон</w:t>
      </w: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b/>
          <w:sz w:val="24"/>
          <w:szCs w:val="24"/>
          <w:lang w:eastAsia="zh-TW"/>
        </w:rPr>
        <w:t xml:space="preserve">        2.1 Арендодатель обязуется: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2.2. Арендатор обязуется: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7426D6" w:rsidRPr="007426D6" w:rsidRDefault="007426D6" w:rsidP="007426D6">
      <w:pPr>
        <w:tabs>
          <w:tab w:val="left" w:pos="709"/>
        </w:tabs>
        <w:spacing w:line="240" w:lineRule="auto"/>
        <w:ind w:firstLine="720"/>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 xml:space="preserve">2.2.3.  </w:t>
      </w:r>
      <w:r w:rsidRPr="007426D6">
        <w:rPr>
          <w:rFonts w:ascii="Times New Roman" w:eastAsia="Times New Roman" w:hAnsi="Times New Roman" w:cs="Times New Roman"/>
          <w:color w:val="000000"/>
          <w:spacing w:val="7"/>
          <w:sz w:val="24"/>
          <w:szCs w:val="24"/>
          <w:shd w:val="clear" w:color="auto" w:fill="FFFFFF"/>
          <w:lang w:eastAsia="zh-TW"/>
        </w:rPr>
        <w:t>не сдавать</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 xml:space="preserve">Объект в субаренду </w:t>
      </w:r>
      <w:r w:rsidRPr="007426D6">
        <w:rPr>
          <w:rFonts w:ascii="Times New Roman" w:eastAsia="Times New Roman" w:hAnsi="Times New Roman" w:cs="Times New Roman"/>
          <w:color w:val="000000"/>
          <w:spacing w:val="7"/>
          <w:sz w:val="24"/>
          <w:szCs w:val="24"/>
          <w:shd w:val="clear" w:color="auto" w:fill="FFFFFF"/>
          <w:lang w:eastAsia="zh-TW"/>
        </w:rPr>
        <w:t>и не заключать</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 xml:space="preserve">сделки, </w:t>
      </w:r>
      <w:r w:rsidRPr="007426D6">
        <w:rPr>
          <w:rFonts w:ascii="Times New Roman" w:eastAsia="Times New Roman" w:hAnsi="Times New Roman" w:cs="Times New Roman"/>
          <w:color w:val="000000"/>
          <w:spacing w:val="7"/>
          <w:sz w:val="24"/>
          <w:szCs w:val="24"/>
          <w:shd w:val="clear" w:color="auto" w:fill="FFFFFF"/>
          <w:lang w:eastAsia="zh-TW"/>
        </w:rPr>
        <w:t>следствием</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2.2.8.</w:t>
      </w:r>
      <w:r w:rsidRPr="007426D6">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7426D6" w:rsidRPr="007426D6" w:rsidRDefault="007426D6" w:rsidP="007426D6">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 xml:space="preserve">         2.2.9.</w:t>
      </w:r>
      <w:r w:rsidRPr="007426D6">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2.2.10.</w:t>
      </w:r>
      <w:r w:rsidRPr="007426D6">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2.2.11.</w:t>
      </w:r>
      <w:r w:rsidRPr="007426D6">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2.2.12.</w:t>
      </w:r>
      <w:r w:rsidRPr="007426D6">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2.2.13.</w:t>
      </w:r>
      <w:r w:rsidRPr="007426D6">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2.2.14.</w:t>
      </w:r>
      <w:r w:rsidRPr="007426D6">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2.2.15.</w:t>
      </w:r>
      <w:r w:rsidRPr="007426D6">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2.2.16.</w:t>
      </w:r>
      <w:r w:rsidRPr="007426D6">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2.2.17.</w:t>
      </w:r>
      <w:r w:rsidRPr="007426D6">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2.2.18.</w:t>
      </w:r>
      <w:r w:rsidRPr="007426D6">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2.3. Арендодатель имеет право:</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2.4 Арендатор имеет право:</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7426D6" w:rsidRPr="007426D6" w:rsidRDefault="007426D6" w:rsidP="007426D6">
      <w:pPr>
        <w:tabs>
          <w:tab w:val="left" w:pos="709"/>
          <w:tab w:val="left" w:pos="1418"/>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7426D6" w:rsidRPr="007426D6" w:rsidRDefault="007426D6" w:rsidP="007426D6">
      <w:pPr>
        <w:tabs>
          <w:tab w:val="left" w:pos="709"/>
        </w:tabs>
        <w:spacing w:line="240" w:lineRule="auto"/>
        <w:ind w:firstLine="720"/>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p>
    <w:p w:rsidR="007426D6" w:rsidRPr="007426D6" w:rsidRDefault="007426D6" w:rsidP="007426D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7426D6">
        <w:rPr>
          <w:rFonts w:ascii="Times New Roman" w:eastAsia="Times New Roman" w:hAnsi="Times New Roman" w:cs="Times New Roman"/>
          <w:b/>
          <w:sz w:val="28"/>
          <w:szCs w:val="28"/>
          <w:lang w:eastAsia="ru-RU"/>
        </w:rPr>
        <w:t>Арендная плата и порядок расчетов</w:t>
      </w: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7426D6" w:rsidRPr="007426D6" w:rsidRDefault="007426D6" w:rsidP="007426D6">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7426D6">
        <w:rPr>
          <w:rFonts w:ascii="Times New Roman" w:eastAsia="Times New Roman" w:hAnsi="Times New Roman" w:cs="Times New Roman"/>
          <w:sz w:val="24"/>
          <w:szCs w:val="24"/>
          <w:lang w:eastAsia="ru-RU"/>
        </w:rPr>
        <w:t xml:space="preserve">Сумма арендной платы составляет _________ (______________________________) рублей _____ копеек, в месяц, в том числе НДС </w:t>
      </w:r>
      <w:r w:rsidR="00BF15C2">
        <w:rPr>
          <w:rFonts w:ascii="Times New Roman" w:eastAsia="Times New Roman" w:hAnsi="Times New Roman" w:cs="Times New Roman"/>
          <w:sz w:val="24"/>
          <w:szCs w:val="24"/>
          <w:lang w:eastAsia="ru-RU"/>
        </w:rPr>
        <w:t>20</w:t>
      </w:r>
      <w:r w:rsidRPr="007426D6">
        <w:rPr>
          <w:rFonts w:ascii="Times New Roman" w:eastAsia="Times New Roman" w:hAnsi="Times New Roman" w:cs="Times New Roman"/>
          <w:sz w:val="24"/>
          <w:szCs w:val="24"/>
          <w:lang w:eastAsia="ru-RU"/>
        </w:rPr>
        <w:t>% в размере ________ (_______________________) рублей ____копеек.</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7426D6" w:rsidRPr="007426D6" w:rsidRDefault="007426D6" w:rsidP="007426D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3.2.</w:t>
      </w:r>
      <w:r w:rsidRPr="007426D6">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7426D6" w:rsidRPr="007426D6" w:rsidRDefault="007426D6" w:rsidP="007426D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0"/>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3.3.</w:t>
      </w:r>
      <w:r w:rsidRPr="007426D6">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1"/>
          <w:numId w:val="20"/>
        </w:numPr>
        <w:tabs>
          <w:tab w:val="left"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7426D6">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7426D6">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7426D6" w:rsidRPr="007426D6" w:rsidRDefault="007426D6"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r w:rsidRPr="007426D6">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7426D6" w:rsidRPr="007426D6" w:rsidRDefault="007426D6" w:rsidP="007426D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7426D6" w:rsidRPr="007426D6" w:rsidRDefault="007426D6"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7426D6" w:rsidRPr="007426D6" w:rsidRDefault="007426D6" w:rsidP="007426D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7426D6">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7426D6" w:rsidRPr="007426D6" w:rsidRDefault="007426D6" w:rsidP="007426D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3.9. </w:t>
      </w:r>
      <w:r w:rsidRPr="007426D6">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w:t>
      </w:r>
      <w:r w:rsidR="00BF15C2">
        <w:rPr>
          <w:rFonts w:ascii="Times New Roman" w:eastAsia="Times New Roman" w:hAnsi="Times New Roman" w:cs="Times New Roman"/>
          <w:sz w:val="24"/>
          <w:szCs w:val="24"/>
          <w:lang w:eastAsia="ru-RU"/>
        </w:rPr>
        <w:t xml:space="preserve"> 301 257,51</w:t>
      </w:r>
      <w:r w:rsidR="00BF15C2" w:rsidRPr="007426D6">
        <w:rPr>
          <w:rFonts w:ascii="Times New Roman" w:eastAsia="Times New Roman" w:hAnsi="Times New Roman" w:cs="Times New Roman"/>
          <w:sz w:val="24"/>
          <w:szCs w:val="24"/>
          <w:lang w:eastAsia="ru-RU"/>
        </w:rPr>
        <w:t xml:space="preserve"> </w:t>
      </w:r>
      <w:r w:rsidRPr="007426D6">
        <w:rPr>
          <w:rFonts w:ascii="Times New Roman" w:eastAsia="Times New Roman" w:hAnsi="Times New Roman" w:cs="Times New Roman"/>
          <w:sz w:val="24"/>
          <w:szCs w:val="24"/>
          <w:lang w:eastAsia="ru-RU"/>
        </w:rPr>
        <w:t>(</w:t>
      </w:r>
      <w:r w:rsidR="00BF15C2">
        <w:rPr>
          <w:rFonts w:ascii="Times New Roman" w:eastAsia="Times New Roman" w:hAnsi="Times New Roman" w:cs="Times New Roman"/>
          <w:sz w:val="24"/>
          <w:szCs w:val="24"/>
          <w:lang w:eastAsia="ru-RU"/>
        </w:rPr>
        <w:t>Триста одна тысяча двести пятьдесят семь</w:t>
      </w:r>
      <w:r w:rsidRPr="007426D6">
        <w:rPr>
          <w:rFonts w:ascii="Times New Roman" w:eastAsia="Times New Roman" w:hAnsi="Times New Roman" w:cs="Times New Roman"/>
          <w:sz w:val="24"/>
          <w:szCs w:val="24"/>
          <w:lang w:eastAsia="ru-RU"/>
        </w:rPr>
        <w:t>)рублей</w:t>
      </w:r>
      <w:r w:rsidR="00BF15C2">
        <w:rPr>
          <w:rFonts w:ascii="Times New Roman" w:eastAsia="Times New Roman" w:hAnsi="Times New Roman" w:cs="Times New Roman"/>
          <w:sz w:val="24"/>
          <w:szCs w:val="24"/>
          <w:lang w:eastAsia="ru-RU"/>
        </w:rPr>
        <w:t xml:space="preserve"> 51 </w:t>
      </w:r>
      <w:r w:rsidRPr="007426D6">
        <w:rPr>
          <w:rFonts w:ascii="Times New Roman" w:eastAsia="Times New Roman" w:hAnsi="Times New Roman" w:cs="Times New Roman"/>
          <w:sz w:val="24"/>
          <w:szCs w:val="24"/>
          <w:lang w:eastAsia="ru-RU"/>
        </w:rPr>
        <w:t>копе</w:t>
      </w:r>
      <w:r w:rsidR="00BF15C2">
        <w:rPr>
          <w:rFonts w:ascii="Times New Roman" w:eastAsia="Times New Roman" w:hAnsi="Times New Roman" w:cs="Times New Roman"/>
          <w:sz w:val="24"/>
          <w:szCs w:val="24"/>
          <w:lang w:eastAsia="ru-RU"/>
        </w:rPr>
        <w:t>йка</w:t>
      </w:r>
      <w:r w:rsidRPr="007426D6">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7426D6">
        <w:rPr>
          <w:rFonts w:ascii="Arial Narrow" w:eastAsia="Times New Roman" w:hAnsi="Arial Narrow" w:cs="Arial Narrow"/>
          <w:i/>
          <w:iCs/>
          <w:spacing w:val="-10"/>
          <w:sz w:val="24"/>
          <w:szCs w:val="24"/>
          <w:shd w:val="clear" w:color="auto" w:fill="FFFFFF"/>
          <w:lang w:eastAsia="ru-RU"/>
        </w:rPr>
        <w:t xml:space="preserve"> (у</w:t>
      </w:r>
      <w:r w:rsidRPr="007426D6">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7426D6" w:rsidRPr="007426D6" w:rsidRDefault="007426D6" w:rsidP="007426D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4.Порядок возврата арендуемого помещения Арендодателю </w:t>
      </w:r>
    </w:p>
    <w:p w:rsidR="007426D6" w:rsidRPr="007426D6" w:rsidRDefault="007426D6" w:rsidP="007426D6">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7426D6">
        <w:rPr>
          <w:rFonts w:ascii="Times New Roman" w:eastAsia="Times New Roman" w:hAnsi="Times New Roman" w:cs="Times New Roman"/>
          <w:sz w:val="28"/>
          <w:szCs w:val="28"/>
          <w:lang w:eastAsia="ru-RU"/>
        </w:rPr>
        <w:tab/>
      </w: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7426D6">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7426D6">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7426D6">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7426D6">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7426D6" w:rsidRPr="007426D6" w:rsidRDefault="007426D6" w:rsidP="007426D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в соответствии с п. 1.5. Договора.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7426D6">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7426D6">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5.Ответственность Сторон </w:t>
      </w:r>
    </w:p>
    <w:p w:rsidR="007426D6" w:rsidRPr="007426D6" w:rsidRDefault="007426D6" w:rsidP="007426D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7426D6">
        <w:rPr>
          <w:rFonts w:ascii="Times New Roman" w:eastAsia="Times New Roman" w:hAnsi="Times New Roman" w:cs="Times New Roman"/>
          <w:iCs/>
          <w:sz w:val="24"/>
          <w:szCs w:val="24"/>
          <w:lang w:eastAsia="ru-RU"/>
        </w:rPr>
        <w:t>0,1(одна десятая) процента</w:t>
      </w:r>
      <w:r w:rsidRPr="007426D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7426D6">
        <w:rPr>
          <w:rFonts w:ascii="Times New Roman" w:eastAsia="Times New Roman" w:hAnsi="Times New Roman" w:cs="Times New Roman"/>
          <w:sz w:val="24"/>
          <w:szCs w:val="24"/>
          <w:lang w:eastAsia="ru-RU"/>
        </w:rPr>
        <w:tab/>
      </w:r>
      <w:r w:rsidRPr="007426D6">
        <w:rPr>
          <w:rFonts w:ascii="Times New Roman" w:eastAsia="Times New Roman" w:hAnsi="Times New Roman" w:cs="Times New Roman"/>
          <w:iCs/>
          <w:sz w:val="24"/>
          <w:szCs w:val="24"/>
          <w:lang w:eastAsia="ru-RU"/>
        </w:rPr>
        <w:t>______________(____________________) рублей ____ копеек.</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7426D6">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1"/>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7426D6" w:rsidRPr="007426D6" w:rsidRDefault="007426D6" w:rsidP="007426D6">
      <w:pPr>
        <w:tabs>
          <w:tab w:val="left" w:pos="11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1"/>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6.Обстоятельства непреодолимой силы </w:t>
      </w:r>
    </w:p>
    <w:p w:rsidR="007426D6" w:rsidRPr="007426D6" w:rsidRDefault="007426D6" w:rsidP="007426D6">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w:t>
      </w:r>
      <w:r w:rsidRPr="007426D6">
        <w:rPr>
          <w:rFonts w:ascii="Times New Roman" w:eastAsia="Times New Roman" w:hAnsi="Times New Roman" w:cs="Times New Roman"/>
          <w:color w:val="000000"/>
          <w:sz w:val="24"/>
          <w:szCs w:val="24"/>
          <w:lang w:eastAsia="ru-RU"/>
        </w:rPr>
        <w:lastRenderedPageBreak/>
        <w:t>действия, возникших после заключения настоящего Договора, которые Сторона не могла ни предвидеть, ни предотвратить разумными мерами.</w:t>
      </w: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6.2. </w:t>
      </w:r>
      <w:r w:rsidRPr="007426D6">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7426D6" w:rsidRPr="007426D6" w:rsidRDefault="007426D6" w:rsidP="007426D6">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6.3.</w:t>
      </w:r>
      <w:r w:rsidRPr="007426D6">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7426D6">
        <w:rPr>
          <w:rFonts w:ascii="Times New Roman" w:eastAsia="Times New Roman" w:hAnsi="Times New Roman" w:cs="Times New Roman"/>
          <w:b/>
          <w:sz w:val="28"/>
          <w:szCs w:val="28"/>
          <w:lang w:eastAsia="ru-RU"/>
        </w:rPr>
        <w:t xml:space="preserve">Конфиденциальность </w:t>
      </w:r>
    </w:p>
    <w:p w:rsidR="007426D6" w:rsidRPr="007426D6" w:rsidRDefault="007426D6" w:rsidP="007426D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color w:val="000000"/>
          <w:sz w:val="24"/>
          <w:szCs w:val="24"/>
          <w:lang w:eastAsia="ru-RU"/>
        </w:rPr>
        <w:t xml:space="preserve"> </w:t>
      </w:r>
      <w:r w:rsidRPr="007426D6">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7426D6">
        <w:rPr>
          <w:rFonts w:ascii="Times New Roman" w:eastAsia="Times New Roman" w:hAnsi="Times New Roman" w:cs="Times New Roman"/>
          <w:b/>
          <w:sz w:val="28"/>
          <w:szCs w:val="28"/>
          <w:lang w:eastAsia="zh-TW"/>
        </w:rPr>
        <w:t xml:space="preserve">Порядок разрешения споров </w:t>
      </w: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7426D6" w:rsidRPr="007426D6" w:rsidRDefault="007426D6" w:rsidP="007426D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7426D6">
        <w:rPr>
          <w:rFonts w:ascii="Times New Roman" w:eastAsia="Times New Roman" w:hAnsi="Times New Roman" w:cs="Times New Roman"/>
          <w:b/>
          <w:sz w:val="28"/>
          <w:szCs w:val="28"/>
          <w:lang w:eastAsia="zh-TW"/>
        </w:rPr>
        <w:t>9. Одностороннее расторжение Договора</w:t>
      </w: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7426D6">
        <w:rPr>
          <w:rFonts w:ascii="Times New Roman" w:eastAsia="Times New Roman" w:hAnsi="Times New Roman" w:cs="Times New Roman"/>
          <w:i/>
          <w:iCs/>
          <w:sz w:val="24"/>
          <w:szCs w:val="24"/>
          <w:lang w:eastAsia="zh-TW"/>
        </w:rPr>
        <w:t xml:space="preserve"> </w:t>
      </w:r>
      <w:r w:rsidRPr="007426D6">
        <w:rPr>
          <w:rFonts w:ascii="Times New Roman" w:eastAsia="Times New Roman" w:hAnsi="Times New Roman" w:cs="Times New Roman"/>
          <w:sz w:val="24"/>
          <w:szCs w:val="24"/>
          <w:lang w:eastAsia="zh-TW"/>
        </w:rPr>
        <w:t>календарных дней, в любом из следующих случаев:</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7426D6" w:rsidRPr="007426D6">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7426D6" w:rsidRPr="007426D6">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7426D6" w:rsidRPr="007426D6">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7426D6" w:rsidRPr="007426D6">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7426D6" w:rsidRPr="007426D6">
        <w:rPr>
          <w:rFonts w:ascii="Times New Roman" w:eastAsia="Times New Roman" w:hAnsi="Times New Roman" w:cs="Times New Roman"/>
          <w:i/>
          <w:iCs/>
          <w:sz w:val="24"/>
          <w:szCs w:val="24"/>
          <w:lang w:eastAsia="zh-TW"/>
        </w:rPr>
        <w:t xml:space="preserve"> (если применимо</w:t>
      </w:r>
      <w:r w:rsidR="007426D6" w:rsidRPr="007426D6">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8E40BC"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7426D6" w:rsidRPr="007426D6">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7426D6" w:rsidRPr="007426D6">
        <w:rPr>
          <w:rFonts w:ascii="Times New Roman" w:eastAsia="Times New Roman" w:hAnsi="Times New Roman" w:cs="Times New Roman"/>
          <w:i/>
          <w:iCs/>
          <w:sz w:val="24"/>
          <w:szCs w:val="24"/>
          <w:lang w:eastAsia="zh-TW"/>
        </w:rPr>
        <w:t xml:space="preserve"> </w:t>
      </w:r>
      <w:r w:rsidR="007426D6" w:rsidRPr="007426D6">
        <w:rPr>
          <w:rFonts w:ascii="Times New Roman" w:eastAsia="Times New Roman" w:hAnsi="Times New Roman" w:cs="Times New Roman"/>
          <w:sz w:val="24"/>
          <w:szCs w:val="24"/>
          <w:lang w:eastAsia="zh-TW"/>
        </w:rPr>
        <w:t>календарных дней до предполагаемого дня расторжения.</w:t>
      </w: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 xml:space="preserve">         9.3.</w:t>
      </w:r>
      <w:r w:rsidRPr="007426D6">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9.4. </w:t>
      </w:r>
      <w:r w:rsidRPr="007426D6">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9.5.</w:t>
      </w:r>
      <w:r w:rsidRPr="007426D6">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9.6.</w:t>
      </w:r>
      <w:r w:rsidRPr="007426D6">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7426D6" w:rsidRPr="007426D6" w:rsidRDefault="007426D6" w:rsidP="007426D6">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7426D6">
        <w:rPr>
          <w:rFonts w:ascii="Times New Roman" w:eastAsia="Times New Roman" w:hAnsi="Times New Roman" w:cs="Times New Roman"/>
          <w:b/>
          <w:sz w:val="28"/>
          <w:szCs w:val="28"/>
          <w:lang w:eastAsia="ru-RU"/>
        </w:rPr>
        <w:t>10. Прочие условия</w:t>
      </w:r>
    </w:p>
    <w:p w:rsidR="007426D6" w:rsidRPr="007426D6" w:rsidRDefault="007426D6" w:rsidP="007426D6">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1"/>
          <w:numId w:val="21"/>
        </w:num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7426D6" w:rsidRPr="007426D6" w:rsidRDefault="007426D6" w:rsidP="007426D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7426D6" w:rsidRPr="007426D6" w:rsidRDefault="007426D6" w:rsidP="007426D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7426D6" w:rsidRPr="007426D6" w:rsidRDefault="007426D6" w:rsidP="007426D6">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7426D6">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7426D6">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7426D6">
        <w:rPr>
          <w:rFonts w:ascii="Times New Roman" w:eastAsia="Times New Roman" w:hAnsi="Times New Roman" w:cs="Times New Roman"/>
          <w:i/>
          <w:iCs/>
          <w:sz w:val="24"/>
          <w:szCs w:val="24"/>
          <w:lang w:eastAsia="zh-TW"/>
        </w:rPr>
        <w:t>.</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426"/>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11.Адреса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7426D6" w:rsidRPr="007426D6" w:rsidTr="009B2626">
        <w:trPr>
          <w:trHeight w:val="6948"/>
        </w:trPr>
        <w:tc>
          <w:tcPr>
            <w:tcW w:w="4928" w:type="dxa"/>
          </w:tcPr>
          <w:p w:rsidR="007426D6" w:rsidRPr="007426D6" w:rsidRDefault="007426D6" w:rsidP="007426D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b/>
                <w:sz w:val="24"/>
                <w:szCs w:val="24"/>
                <w:lang w:eastAsia="ru-RU"/>
              </w:rPr>
              <w:t>Арендодатель:</w:t>
            </w:r>
          </w:p>
          <w:p w:rsidR="007426D6" w:rsidRPr="007426D6" w:rsidRDefault="007426D6" w:rsidP="007426D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(АО «НИЦЭВТ»),</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7426D6">
                <w:rPr>
                  <w:rFonts w:ascii="Times New Roman" w:eastAsia="Times New Roman" w:hAnsi="Times New Roman" w:cs="Times New Roman"/>
                  <w:sz w:val="24"/>
                  <w:szCs w:val="24"/>
                  <w:lang w:eastAsia="ru-RU"/>
                </w:rPr>
                <w:t>117587, г</w:t>
              </w:r>
            </w:smartTag>
            <w:r w:rsidRPr="007426D6">
              <w:rPr>
                <w:rFonts w:ascii="Times New Roman" w:eastAsia="Times New Roman" w:hAnsi="Times New Roman" w:cs="Times New Roman"/>
                <w:sz w:val="24"/>
                <w:szCs w:val="24"/>
                <w:lang w:eastAsia="ru-RU"/>
              </w:rPr>
              <w:t>. Москва, Варшавское шоссе, 125, стр. 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7426D6">
                <w:rPr>
                  <w:rFonts w:ascii="Times New Roman" w:eastAsia="Times New Roman" w:hAnsi="Times New Roman" w:cs="Times New Roman"/>
                  <w:sz w:val="24"/>
                  <w:szCs w:val="24"/>
                  <w:lang w:eastAsia="ru-RU"/>
                </w:rPr>
                <w:t>117587, г</w:t>
              </w:r>
            </w:smartTag>
            <w:r w:rsidRPr="007426D6">
              <w:rPr>
                <w:rFonts w:ascii="Times New Roman" w:eastAsia="Times New Roman" w:hAnsi="Times New Roman" w:cs="Times New Roman"/>
                <w:sz w:val="24"/>
                <w:szCs w:val="24"/>
                <w:lang w:eastAsia="ru-RU"/>
              </w:rPr>
              <w:t>. Москва, Варшавское шоссе, 125, стр. 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ИНН 7726019325 КПП 772601001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ОГРН 1027700015298</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Р/с 40702810938060111370</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Московском банке ПАО «Сбербанк России»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К/с 30101810400000000225</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БИК 044525225</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Телефон 319-1790, факс 319-6978</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Временный генеральный директор</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_____________________Симонов К.Б.</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М.П.</w:t>
            </w:r>
          </w:p>
        </w:tc>
        <w:tc>
          <w:tcPr>
            <w:tcW w:w="4770" w:type="dxa"/>
          </w:tcPr>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7426D6">
              <w:rPr>
                <w:rFonts w:ascii="Times New Roman" w:eastAsia="Times New Roman" w:hAnsi="Times New Roman" w:cs="Times New Roman"/>
                <w:b/>
                <w:bCs/>
                <w:sz w:val="24"/>
                <w:szCs w:val="24"/>
                <w:lang w:eastAsia="ru-RU"/>
              </w:rPr>
              <w:t>Арендатор:</w:t>
            </w:r>
          </w:p>
          <w:p w:rsidR="007426D6" w:rsidRPr="007426D6" w:rsidRDefault="007426D6" w:rsidP="007426D6">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___________________________________</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napToGrid w:val="0"/>
                <w:sz w:val="24"/>
                <w:szCs w:val="24"/>
                <w:lang w:eastAsia="ru-RU"/>
              </w:rPr>
              <w:t xml:space="preserve">Адрес: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napToGrid w:val="0"/>
                <w:sz w:val="24"/>
                <w:szCs w:val="24"/>
                <w:lang w:eastAsia="ru-RU"/>
              </w:rPr>
              <w:t xml:space="preserve">Телефон: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ИНН  / КПП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z w:val="24"/>
                <w:szCs w:val="24"/>
                <w:lang w:eastAsia="ru-RU"/>
              </w:rPr>
              <w:t>ОГРН</w:t>
            </w:r>
            <w:r w:rsidRPr="007426D6">
              <w:rPr>
                <w:rFonts w:ascii="Times New Roman" w:eastAsia="Times New Roman" w:hAnsi="Times New Roman" w:cs="Times New Roman"/>
                <w:color w:val="000000"/>
                <w:sz w:val="24"/>
                <w:szCs w:val="24"/>
                <w:lang w:eastAsia="ru-RU"/>
              </w:rPr>
              <w:t xml:space="preserve">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р/с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z w:val="24"/>
                <w:szCs w:val="24"/>
                <w:lang w:eastAsia="ru-RU"/>
              </w:rPr>
              <w:t xml:space="preserve"> в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к/с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БИК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Генеральный директор</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М.П. </w:t>
            </w:r>
          </w:p>
        </w:tc>
      </w:tr>
    </w:tbl>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Default="007426D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 xml:space="preserve">                                                                                   Приложение № 1 к договору аренды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 xml:space="preserve">недвижимого имущества от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«__»_____201__г. №_________</w:t>
      </w:r>
    </w:p>
    <w:p w:rsidR="007426D6" w:rsidRPr="007426D6" w:rsidRDefault="007426D6" w:rsidP="007426D6">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ab/>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8E40BC" w:rsidRDefault="007426D6" w:rsidP="007426D6">
      <w:pPr>
        <w:spacing w:after="1141" w:line="270" w:lineRule="exact"/>
        <w:rPr>
          <w:rFonts w:ascii="Times New Roman" w:eastAsia="Times New Roman" w:hAnsi="Times New Roman" w:cs="Times New Roman"/>
          <w:b/>
          <w:bCs/>
          <w:i/>
          <w:iCs/>
          <w:spacing w:val="-20"/>
          <w:sz w:val="24"/>
          <w:szCs w:val="24"/>
          <w:lang w:eastAsia="ru-RU"/>
        </w:rPr>
      </w:pPr>
      <w:r w:rsidRPr="007426D6">
        <w:rPr>
          <w:rFonts w:ascii="Arial Narrow" w:eastAsia="Times New Roman" w:hAnsi="Arial Narrow" w:cs="Arial Narrow"/>
          <w:i/>
          <w:iCs/>
          <w:spacing w:val="-20"/>
          <w:sz w:val="24"/>
          <w:szCs w:val="24"/>
        </w:rPr>
        <w:tab/>
        <w:t xml:space="preserve">                                       </w:t>
      </w:r>
      <w:r w:rsidRPr="008E40BC">
        <w:rPr>
          <w:rFonts w:ascii="Times New Roman" w:eastAsia="Times New Roman" w:hAnsi="Times New Roman" w:cs="Times New Roman"/>
          <w:b/>
          <w:bCs/>
          <w:i/>
          <w:iCs/>
          <w:spacing w:val="-20"/>
          <w:sz w:val="24"/>
          <w:szCs w:val="24"/>
          <w:lang w:eastAsia="ru-RU"/>
        </w:rPr>
        <w:t>Характеристики и экспликация помещений</w:t>
      </w:r>
      <w:r w:rsidRPr="008E40BC">
        <w:rPr>
          <w:rFonts w:ascii="Times New Roman" w:eastAsia="Times New Roman" w:hAnsi="Times New Roman" w:cs="Times New Roman"/>
          <w:i/>
          <w:iCs/>
          <w:spacing w:val="-10"/>
          <w:sz w:val="24"/>
          <w:szCs w:val="24"/>
          <w:shd w:val="clear" w:color="auto" w:fill="FFFFFF"/>
          <w:lang w:eastAsia="ru-RU"/>
        </w:rPr>
        <w:t xml:space="preserve"> (если применимо)</w:t>
      </w:r>
    </w:p>
    <w:p w:rsidR="007426D6" w:rsidRPr="007426D6" w:rsidRDefault="007426D6" w:rsidP="007426D6">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7426D6">
        <w:rPr>
          <w:rFonts w:ascii="Times New Roman" w:eastAsia="Times New Roman" w:hAnsi="Times New Roman" w:cs="Times New Roman"/>
          <w:b/>
          <w:bCs/>
          <w:sz w:val="24"/>
          <w:szCs w:val="24"/>
        </w:rPr>
        <w:tab/>
        <w:t xml:space="preserve">                </w:t>
      </w:r>
      <w:r w:rsidRPr="007426D6">
        <w:rPr>
          <w:rFonts w:ascii="Times New Roman" w:eastAsia="Times New Roman" w:hAnsi="Times New Roman" w:cs="Times New Roman"/>
          <w:b/>
          <w:bCs/>
          <w:i/>
          <w:sz w:val="28"/>
          <w:szCs w:val="28"/>
        </w:rPr>
        <w:t>План размещения</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lastRenderedPageBreak/>
        <w:t xml:space="preserve">                                                                                   Приложение № 2 к договору аренды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 xml:space="preserve">недвижимого имущества от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«__»_____201__г. №_________</w:t>
      </w:r>
    </w:p>
    <w:p w:rsidR="007426D6" w:rsidRPr="007426D6" w:rsidRDefault="007426D6" w:rsidP="007426D6">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(Правоустанавливающие документы на недвижимое имущество)</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 xml:space="preserve">               </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7426D6" w:rsidRPr="007426D6" w:rsidTr="009B2626">
        <w:trPr>
          <w:trHeight w:val="1800"/>
          <w:jc w:val="right"/>
        </w:trPr>
        <w:tc>
          <w:tcPr>
            <w:tcW w:w="3600" w:type="dxa"/>
          </w:tcPr>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0"/>
                <w:szCs w:val="20"/>
              </w:rPr>
            </w:pPr>
            <w:r w:rsidRPr="007426D6">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0"/>
                <w:szCs w:val="20"/>
              </w:rPr>
            </w:pPr>
            <w:r w:rsidRPr="007426D6">
              <w:rPr>
                <w:rFonts w:ascii="Times New Roman" w:eastAsia="Times New Roman" w:hAnsi="Times New Roman" w:cs="Times New Roman"/>
                <w:sz w:val="20"/>
                <w:szCs w:val="20"/>
              </w:rPr>
              <w:t>от «___»______201__ г. №_________</w:t>
            </w:r>
          </w:p>
        </w:tc>
      </w:tr>
    </w:tbl>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АКТ</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приема-передачи</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Times New Roman" w:hAnsi="Times New Roman" w:cs="Times New Roman"/>
          <w:sz w:val="24"/>
          <w:szCs w:val="24"/>
        </w:rPr>
      </w:pPr>
      <w:r w:rsidRPr="007426D6">
        <w:rPr>
          <w:rFonts w:ascii="Times New Roman" w:eastAsia="Calibri" w:hAnsi="Times New Roman" w:cs="Times New Roman"/>
          <w:sz w:val="24"/>
          <w:szCs w:val="24"/>
          <w:lang w:eastAsia="ru-RU"/>
        </w:rPr>
        <w:t xml:space="preserve"> г. Москва                                                                                              </w:t>
      </w:r>
      <w:r w:rsidRPr="007426D6">
        <w:rPr>
          <w:rFonts w:ascii="Times New Roman" w:eastAsia="Calibri" w:hAnsi="Times New Roman" w:cs="Times New Roman"/>
          <w:sz w:val="24"/>
          <w:szCs w:val="24"/>
          <w:u w:val="single"/>
          <w:lang w:eastAsia="ru-RU"/>
        </w:rPr>
        <w:t>«____»________201___г.</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АО «НИЦЭВТ», именуемое в дальнейшем "Арендодатель", в лице </w:t>
      </w:r>
      <w:r w:rsidRPr="007426D6">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7426D6">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7426D6" w:rsidRPr="007426D6" w:rsidRDefault="007426D6" w:rsidP="007426D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426D6">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7426D6">
        <w:rPr>
          <w:rFonts w:ascii="Times New Roman" w:eastAsia="Times New Roman" w:hAnsi="Times New Roman" w:cs="Times New Roman"/>
          <w:sz w:val="24"/>
          <w:szCs w:val="24"/>
          <w:lang w:eastAsia="ru-RU"/>
        </w:rPr>
        <w:t xml:space="preserve">____________________ </w:t>
      </w:r>
      <w:r w:rsidRPr="007426D6">
        <w:rPr>
          <w:rFonts w:ascii="Times New Roman" w:eastAsia="Times New Roman" w:hAnsi="Times New Roman" w:cs="Times New Roman"/>
          <w:sz w:val="24"/>
          <w:szCs w:val="24"/>
        </w:rPr>
        <w:t xml:space="preserve">для использования в качестве: </w:t>
      </w:r>
      <w:r w:rsidRPr="007426D6">
        <w:rPr>
          <w:rFonts w:ascii="Times New Roman" w:eastAsia="Times New Roman" w:hAnsi="Times New Roman" w:cs="Times New Roman"/>
          <w:color w:val="000000"/>
          <w:sz w:val="24"/>
          <w:szCs w:val="24"/>
        </w:rPr>
        <w:t>__________________.</w:t>
      </w:r>
    </w:p>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АРЕНДОДАТЕЛЬ:</w:t>
      </w:r>
      <w:r w:rsidRPr="007426D6">
        <w:rPr>
          <w:rFonts w:ascii="Times New Roman" w:eastAsia="Calibri" w:hAnsi="Times New Roman" w:cs="Times New Roman"/>
          <w:sz w:val="24"/>
          <w:szCs w:val="24"/>
          <w:lang w:eastAsia="ru-RU"/>
        </w:rPr>
        <w:tab/>
        <w:t>АРЕНДАТОР:</w:t>
      </w: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7426D6" w:rsidRPr="007426D6" w:rsidTr="009B2626">
        <w:tc>
          <w:tcPr>
            <w:tcW w:w="4928" w:type="dxa"/>
            <w:shd w:val="clear" w:color="auto" w:fill="auto"/>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Временный 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АО «НИЦЭВТ»</w:t>
            </w: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_____________________Симонов К.Б.</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М.П.</w:t>
            </w:r>
          </w:p>
        </w:tc>
        <w:tc>
          <w:tcPr>
            <w:tcW w:w="4568" w:type="dxa"/>
            <w:shd w:val="clear" w:color="auto" w:fill="auto"/>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lang w:eastAsia="ru-RU"/>
              </w:rPr>
            </w:pP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 М.П.</w:t>
            </w:r>
          </w:p>
        </w:tc>
      </w:tr>
    </w:tbl>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Pr="007426D6" w:rsidRDefault="008E40BC"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lastRenderedPageBreak/>
        <w:t>АКТ</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приема-передачи</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(возврата объекта недвижимого имущества)</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к договору № 20/АР-________________</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г. Москва                                                                                                  </w:t>
      </w:r>
      <w:r w:rsidRPr="007426D6">
        <w:rPr>
          <w:rFonts w:ascii="Times New Roman" w:eastAsia="Calibri" w:hAnsi="Times New Roman" w:cs="Times New Roman"/>
          <w:sz w:val="24"/>
          <w:szCs w:val="24"/>
          <w:u w:val="single"/>
          <w:lang w:eastAsia="ru-RU"/>
        </w:rPr>
        <w:t>«__»_________201__г.</w:t>
      </w: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АО «НИЦЭВТ», именуемое в дальнейшем "Арендодатель", в лице </w:t>
      </w:r>
      <w:r w:rsidRPr="007426D6">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7426D6">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7426D6" w:rsidRPr="007426D6" w:rsidRDefault="007426D6" w:rsidP="007426D6">
      <w:pPr>
        <w:widowControl w:val="0"/>
        <w:autoSpaceDE w:val="0"/>
        <w:autoSpaceDN w:val="0"/>
        <w:adjustRightInd w:val="0"/>
        <w:spacing w:after="0" w:line="240" w:lineRule="auto"/>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Принял:                                                                          Сдал:</w:t>
      </w: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АРЕНДОДАТЕЛЬ                                                       АРЕНДАТОР</w:t>
      </w:r>
    </w:p>
    <w:p w:rsidR="007426D6" w:rsidRPr="007426D6" w:rsidRDefault="007426D6" w:rsidP="007426D6">
      <w:pPr>
        <w:tabs>
          <w:tab w:val="left" w:pos="5385"/>
        </w:tabs>
        <w:spacing w:after="0" w:line="276" w:lineRule="auto"/>
        <w:rPr>
          <w:rFonts w:ascii="Times New Roman" w:eastAsia="Times New Roman" w:hAnsi="Times New Roman" w:cs="Times New Roman"/>
          <w:sz w:val="24"/>
          <w:szCs w:val="24"/>
        </w:rPr>
      </w:pPr>
    </w:p>
    <w:p w:rsidR="007426D6" w:rsidRPr="007426D6" w:rsidRDefault="007426D6" w:rsidP="007426D6">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7426D6" w:rsidRPr="007426D6" w:rsidTr="009B2626">
        <w:trPr>
          <w:trHeight w:val="2160"/>
        </w:trPr>
        <w:tc>
          <w:tcPr>
            <w:tcW w:w="5495" w:type="dxa"/>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Временный 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АО «НИЦЭВТ»</w:t>
            </w: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_____________________Симонов К.Б.</w:t>
            </w:r>
          </w:p>
          <w:p w:rsidR="007426D6" w:rsidRPr="007426D6" w:rsidRDefault="007426D6" w:rsidP="007426D6">
            <w:pPr>
              <w:tabs>
                <w:tab w:val="left" w:pos="5370"/>
              </w:tabs>
              <w:spacing w:after="0" w:line="276" w:lineRule="auto"/>
              <w:ind w:left="180"/>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М.П.</w:t>
            </w:r>
          </w:p>
        </w:tc>
        <w:tc>
          <w:tcPr>
            <w:tcW w:w="4324" w:type="dxa"/>
          </w:tcPr>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Генеральный директор</w:t>
            </w: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w:t>
            </w: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w:t>
            </w:r>
          </w:p>
          <w:p w:rsidR="007426D6" w:rsidRPr="007426D6" w:rsidRDefault="007426D6" w:rsidP="007426D6">
            <w:pPr>
              <w:tabs>
                <w:tab w:val="left" w:pos="72"/>
                <w:tab w:val="left" w:pos="5370"/>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 М.П.</w:t>
            </w:r>
          </w:p>
        </w:tc>
      </w:tr>
    </w:tbl>
    <w:p w:rsidR="007426D6" w:rsidRDefault="007426D6" w:rsidP="00CC5353">
      <w:pPr>
        <w:spacing w:after="0"/>
        <w:rPr>
          <w:rFonts w:ascii="Times New Roman" w:hAnsi="Times New Roman" w:cs="Times New Roman"/>
          <w:sz w:val="28"/>
          <w:szCs w:val="28"/>
        </w:rPr>
      </w:pPr>
    </w:p>
    <w:p w:rsidR="007426D6" w:rsidRDefault="007426D6">
      <w:pPr>
        <w:rPr>
          <w:rFonts w:ascii="Times New Roman" w:hAnsi="Times New Roman" w:cs="Times New Roman"/>
          <w:sz w:val="28"/>
          <w:szCs w:val="28"/>
        </w:rPr>
      </w:pPr>
      <w:r>
        <w:rPr>
          <w:rFonts w:ascii="Times New Roman" w:hAnsi="Times New Roman" w:cs="Times New Roman"/>
          <w:sz w:val="28"/>
          <w:szCs w:val="28"/>
        </w:rPr>
        <w:br w:type="page"/>
      </w:r>
    </w:p>
    <w:p w:rsidR="007426D6" w:rsidRPr="008E40BC" w:rsidRDefault="007426D6" w:rsidP="00CC5353">
      <w:pPr>
        <w:spacing w:after="0"/>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Лот №4</w:t>
      </w:r>
    </w:p>
    <w:p w:rsidR="007426D6" w:rsidRDefault="007426D6" w:rsidP="00CC5353">
      <w:pPr>
        <w:spacing w:after="0"/>
        <w:rPr>
          <w:rFonts w:ascii="Times New Roman" w:hAnsi="Times New Roman" w:cs="Times New Roman"/>
          <w:b/>
          <w:sz w:val="28"/>
          <w:szCs w:val="28"/>
        </w:rPr>
      </w:pPr>
    </w:p>
    <w:p w:rsidR="00B74566" w:rsidRPr="00B74566" w:rsidRDefault="00B74566" w:rsidP="00B74566">
      <w:pPr>
        <w:spacing w:after="0" w:line="240" w:lineRule="auto"/>
        <w:jc w:val="center"/>
        <w:rPr>
          <w:rFonts w:ascii="Times New Roman" w:eastAsia="Times New Roman" w:hAnsi="Times New Roman" w:cs="Arial"/>
          <w:b/>
          <w:bCs/>
          <w:iCs/>
          <w:sz w:val="28"/>
          <w:szCs w:val="28"/>
          <w:lang w:eastAsia="ru-RU"/>
        </w:rPr>
      </w:pPr>
      <w:r w:rsidRPr="00B74566">
        <w:rPr>
          <w:rFonts w:ascii="Times New Roman" w:eastAsia="Times New Roman" w:hAnsi="Times New Roman" w:cs="Arial"/>
          <w:b/>
          <w:bCs/>
          <w:iCs/>
          <w:sz w:val="28"/>
          <w:szCs w:val="28"/>
          <w:lang w:eastAsia="ru-RU"/>
        </w:rPr>
        <w:t>Договор</w:t>
      </w:r>
    </w:p>
    <w:p w:rsidR="00B74566" w:rsidRPr="00B74566" w:rsidRDefault="00B74566" w:rsidP="00B74566">
      <w:pPr>
        <w:spacing w:after="0" w:line="360" w:lineRule="auto"/>
        <w:jc w:val="center"/>
        <w:rPr>
          <w:rFonts w:ascii="Times New Roman" w:eastAsia="Times New Roman" w:hAnsi="Times New Roman" w:cs="Arial"/>
          <w:b/>
          <w:bCs/>
          <w:iCs/>
          <w:sz w:val="28"/>
          <w:szCs w:val="28"/>
          <w:lang w:eastAsia="ru-RU"/>
        </w:rPr>
      </w:pPr>
      <w:r w:rsidRPr="00B74566">
        <w:rPr>
          <w:rFonts w:ascii="Times New Roman" w:eastAsia="Times New Roman" w:hAnsi="Times New Roman" w:cs="Arial"/>
          <w:b/>
          <w:bCs/>
          <w:iCs/>
          <w:sz w:val="28"/>
          <w:szCs w:val="28"/>
          <w:lang w:eastAsia="ru-RU"/>
        </w:rPr>
        <w:t>аренды объектов недвижимого имущества № 20/АР-___</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60661938" wp14:editId="47E2755A">
                <wp:simplePos x="0" y="0"/>
                <wp:positionH relativeFrom="column">
                  <wp:posOffset>0</wp:posOffset>
                </wp:positionH>
                <wp:positionV relativeFrom="paragraph">
                  <wp:posOffset>142875</wp:posOffset>
                </wp:positionV>
                <wp:extent cx="798830" cy="228600"/>
                <wp:effectExtent l="0" t="0" r="0" b="0"/>
                <wp:wrapSquare wrapText="bothSides"/>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8A1786" w:rsidRDefault="005D466F" w:rsidP="00B7456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61938" id="_x0000_s1029"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gxhg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4W&#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7SSu&#10;rWaPIAurgTZgGB4TmHTafsVogMZssIKXAyP5ToGwQg/HSV5CeBjZaFRZUYCxjUYxX+ZgEEUBpMH+&#10;OL32U98/GCt2HdwxyVjpSxBiK6JIgmKneA7yhbaL2RyeiNDXz+3o9eMhW38H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PGD&#10;eDGGAgAAEAUAAA4AAAAAAAAAAAAAAAAALgIAAGRycy9lMm9Eb2MueG1sUEsBAi0AFAAGAAgAAAAh&#10;AAmOidfcAAAABgEAAA8AAAAAAAAAAAAAAAAA4AQAAGRycy9kb3ducmV2LnhtbFBLBQYAAAAABAAE&#10;APMAAADpBQAAAAA=&#10;" stroked="f">
                <v:textbox inset="0,.8mm">
                  <w:txbxContent>
                    <w:p w:rsidR="005D466F" w:rsidRPr="008A1786" w:rsidRDefault="005D466F" w:rsidP="00B74566">
                      <w:pPr>
                        <w:ind w:firstLine="142"/>
                      </w:pPr>
                      <w:r>
                        <w:t>г. Москва</w:t>
                      </w:r>
                    </w:p>
                  </w:txbxContent>
                </v:textbox>
                <w10:wrap type="square"/>
              </v:shape>
            </w:pict>
          </mc:Fallback>
        </mc:AlternateContent>
      </w:r>
    </w:p>
    <w:p w:rsidR="00B74566" w:rsidRPr="00B74566" w:rsidRDefault="00B74566" w:rsidP="00B7456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__________________2018 г.</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Default="00B74566" w:rsidP="00B74566">
      <w:pPr>
        <w:spacing w:after="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B74566">
        <w:rPr>
          <w:rFonts w:ascii="Times New Roman" w:eastAsia="Times New Roman" w:hAnsi="Times New Roman" w:cs="Times New Roman"/>
          <w:sz w:val="24"/>
          <w:szCs w:val="24"/>
          <w:lang w:eastAsia="ru-RU"/>
        </w:rPr>
        <w:t xml:space="preserve">, именуемое в дальнейшем </w:t>
      </w:r>
      <w:r w:rsidRPr="00B74566">
        <w:rPr>
          <w:rFonts w:ascii="Times New Roman" w:eastAsia="Times New Roman" w:hAnsi="Times New Roman" w:cs="Times New Roman"/>
          <w:b/>
          <w:sz w:val="24"/>
          <w:szCs w:val="24"/>
          <w:lang w:eastAsia="ru-RU"/>
        </w:rPr>
        <w:t>«Арендодатель»</w:t>
      </w:r>
      <w:r w:rsidRPr="00B74566">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09.01.2018 № 05/18, с одной стороны, и </w:t>
      </w:r>
      <w:r w:rsidRPr="00B74566">
        <w:rPr>
          <w:rFonts w:ascii="Times New Roman" w:eastAsia="Times New Roman" w:hAnsi="Times New Roman" w:cs="Times New Roman"/>
          <w:b/>
          <w:sz w:val="24"/>
          <w:szCs w:val="24"/>
          <w:lang w:eastAsia="ru-RU"/>
        </w:rPr>
        <w:t>_________________________________</w:t>
      </w:r>
      <w:r w:rsidRPr="00B74566">
        <w:rPr>
          <w:rFonts w:ascii="Times New Roman" w:eastAsia="Times New Roman" w:hAnsi="Times New Roman" w:cs="Times New Roman"/>
          <w:sz w:val="24"/>
          <w:szCs w:val="24"/>
          <w:lang w:eastAsia="ru-RU"/>
        </w:rPr>
        <w:t>, именуемое в дальнейшем «</w:t>
      </w:r>
      <w:r w:rsidRPr="00B74566">
        <w:rPr>
          <w:rFonts w:ascii="Times New Roman" w:eastAsia="Times New Roman" w:hAnsi="Times New Roman" w:cs="Times New Roman"/>
          <w:b/>
          <w:sz w:val="24"/>
          <w:szCs w:val="24"/>
          <w:lang w:eastAsia="ru-RU"/>
        </w:rPr>
        <w:t>Арендатор</w:t>
      </w:r>
      <w:r w:rsidRPr="00B74566">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B74566">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r>
        <w:rPr>
          <w:rFonts w:ascii="Times New Roman" w:eastAsia="Times New Roman" w:hAnsi="Times New Roman" w:cs="Times New Roman"/>
          <w:sz w:val="24"/>
          <w:szCs w:val="24"/>
          <w:lang w:eastAsia="zh-TW"/>
        </w:rPr>
        <w:t>:</w:t>
      </w:r>
    </w:p>
    <w:p w:rsidR="00B74566" w:rsidRPr="00B74566" w:rsidRDefault="00B74566" w:rsidP="00B74566">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B74566" w:rsidRPr="00B74566" w:rsidRDefault="00B74566" w:rsidP="00B7456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B74566" w:rsidRPr="00B74566" w:rsidRDefault="00B74566" w:rsidP="008E40B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B74566">
        <w:rPr>
          <w:rFonts w:ascii="Times New Roman" w:eastAsia="Times New Roman" w:hAnsi="Times New Roman" w:cs="Times New Roman"/>
          <w:b/>
          <w:sz w:val="28"/>
          <w:szCs w:val="28"/>
          <w:lang w:eastAsia="ru-RU"/>
        </w:rPr>
        <w:t>Предмет Договора</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B74566" w:rsidRPr="00B74566" w:rsidRDefault="00B74566" w:rsidP="008E40BC">
      <w:p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B74566">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7D6EEB">
        <w:rPr>
          <w:rFonts w:ascii="Times New Roman" w:eastAsia="Times New Roman" w:hAnsi="Times New Roman" w:cs="Times New Roman"/>
          <w:sz w:val="24"/>
          <w:szCs w:val="24"/>
          <w:lang w:eastAsia="ru-RU"/>
        </w:rPr>
        <w:t>260,00</w:t>
      </w:r>
      <w:r w:rsidR="008E40BC">
        <w:rPr>
          <w:rFonts w:ascii="Times New Roman" w:eastAsia="Times New Roman" w:hAnsi="Times New Roman" w:cs="Times New Roman"/>
          <w:sz w:val="24"/>
          <w:szCs w:val="24"/>
          <w:lang w:eastAsia="ru-RU"/>
        </w:rPr>
        <w:t xml:space="preserve"> </w:t>
      </w:r>
      <w:r w:rsidRPr="00B74566">
        <w:rPr>
          <w:rFonts w:ascii="Times New Roman" w:eastAsia="Times New Roman" w:hAnsi="Times New Roman" w:cs="Times New Roman"/>
          <w:sz w:val="24"/>
          <w:szCs w:val="24"/>
          <w:lang w:eastAsia="ru-RU"/>
        </w:rPr>
        <w:t xml:space="preserve">кв.м. в составе:  ___________________________, расположенные по адресу: г. Москва, Варшавское шоссе, д. 125 (далее - Объект). </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B74566" w:rsidRPr="00B74566" w:rsidRDefault="00B7456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B74566">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B74566">
        <w:rPr>
          <w:rFonts w:ascii="Times New Roman" w:eastAsia="Times New Roman" w:hAnsi="Times New Roman" w:cs="Times New Roman"/>
          <w:sz w:val="24"/>
          <w:szCs w:val="24"/>
          <w:lang w:eastAsia="ru-RU"/>
        </w:rPr>
        <w:t>Арендатор имеет право использовать Объект под: ____________________</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B74566">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B74566" w:rsidRPr="00B74566" w:rsidRDefault="00B7456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B74566">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B74566" w:rsidRPr="00B74566" w:rsidRDefault="00B74566" w:rsidP="008E40BC">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B74566">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B74566" w:rsidRPr="00B74566" w:rsidRDefault="00B7456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B74566" w:rsidRPr="00B74566" w:rsidRDefault="00B74566" w:rsidP="00B7456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B74566" w:rsidRPr="00B74566" w:rsidRDefault="00B74566" w:rsidP="00B7456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B74566">
        <w:rPr>
          <w:rFonts w:ascii="Times New Roman" w:eastAsia="Times New Roman" w:hAnsi="Times New Roman" w:cs="Times New Roman"/>
          <w:b/>
          <w:sz w:val="24"/>
          <w:szCs w:val="24"/>
          <w:lang w:eastAsia="ru-RU"/>
        </w:rPr>
        <w:t>2.Права и обязанности Сторон</w:t>
      </w:r>
    </w:p>
    <w:p w:rsidR="00B74566" w:rsidRPr="00B74566" w:rsidRDefault="00B74566" w:rsidP="00B7456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b/>
          <w:sz w:val="24"/>
          <w:szCs w:val="24"/>
          <w:lang w:eastAsia="zh-TW"/>
        </w:rPr>
        <w:t xml:space="preserve">        2.1 Арендодатель обязуется: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2.2. Арендатор обязуется: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B74566" w:rsidRPr="00B74566" w:rsidRDefault="00B74566" w:rsidP="00B74566">
      <w:pPr>
        <w:tabs>
          <w:tab w:val="left" w:pos="709"/>
        </w:tabs>
        <w:spacing w:line="240" w:lineRule="auto"/>
        <w:ind w:firstLine="72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 xml:space="preserve">2.2.3.  </w:t>
      </w:r>
      <w:r w:rsidRPr="00B74566">
        <w:rPr>
          <w:rFonts w:ascii="Times New Roman" w:eastAsia="Times New Roman" w:hAnsi="Times New Roman" w:cs="Times New Roman"/>
          <w:color w:val="000000"/>
          <w:spacing w:val="7"/>
          <w:sz w:val="24"/>
          <w:szCs w:val="24"/>
          <w:shd w:val="clear" w:color="auto" w:fill="FFFFFF"/>
          <w:lang w:eastAsia="zh-TW"/>
        </w:rPr>
        <w:t>не сдавать</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 xml:space="preserve">Объект в субаренду </w:t>
      </w:r>
      <w:r w:rsidRPr="00B74566">
        <w:rPr>
          <w:rFonts w:ascii="Times New Roman" w:eastAsia="Times New Roman" w:hAnsi="Times New Roman" w:cs="Times New Roman"/>
          <w:color w:val="000000"/>
          <w:spacing w:val="7"/>
          <w:sz w:val="24"/>
          <w:szCs w:val="24"/>
          <w:shd w:val="clear" w:color="auto" w:fill="FFFFFF"/>
          <w:lang w:eastAsia="zh-TW"/>
        </w:rPr>
        <w:t>и не заключать</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 xml:space="preserve">сделки, </w:t>
      </w:r>
      <w:r w:rsidRPr="00B74566">
        <w:rPr>
          <w:rFonts w:ascii="Times New Roman" w:eastAsia="Times New Roman" w:hAnsi="Times New Roman" w:cs="Times New Roman"/>
          <w:color w:val="000000"/>
          <w:spacing w:val="7"/>
          <w:sz w:val="24"/>
          <w:szCs w:val="24"/>
          <w:shd w:val="clear" w:color="auto" w:fill="FFFFFF"/>
          <w:lang w:eastAsia="zh-TW"/>
        </w:rPr>
        <w:t>следствием</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2.2.8.</w:t>
      </w:r>
      <w:r w:rsidRPr="00B74566">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B74566" w:rsidRPr="00B74566" w:rsidRDefault="00B74566" w:rsidP="00B74566">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2.2.9.</w:t>
      </w:r>
      <w:r w:rsidRPr="00B74566">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w:t>
      </w:r>
      <w:r w:rsidRPr="00B74566">
        <w:rPr>
          <w:rFonts w:ascii="Times New Roman" w:eastAsia="Times New Roman" w:hAnsi="Times New Roman" w:cs="Times New Roman"/>
          <w:sz w:val="24"/>
          <w:szCs w:val="24"/>
          <w:lang w:eastAsia="zh-TW"/>
        </w:rPr>
        <w:lastRenderedPageBreak/>
        <w:t>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2.2.10.</w:t>
      </w:r>
      <w:r w:rsidRPr="00B74566">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2.2.11.</w:t>
      </w:r>
      <w:r w:rsidRPr="00B74566">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2.2.12.</w:t>
      </w:r>
      <w:r w:rsidRPr="00B74566">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2.2.13.</w:t>
      </w:r>
      <w:r w:rsidRPr="00B74566">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2.2.14.</w:t>
      </w:r>
      <w:r w:rsidRPr="00B74566">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2.2.15.</w:t>
      </w:r>
      <w:r w:rsidRPr="00B74566">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2.2.16.</w:t>
      </w:r>
      <w:r w:rsidRPr="00B74566">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2.2.17.</w:t>
      </w:r>
      <w:r w:rsidRPr="00B74566">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2.2.18.</w:t>
      </w:r>
      <w:r w:rsidRPr="00B74566">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2.3. Арендодатель имеет право:</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2.4 Арендатор имеет право:</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B74566" w:rsidRPr="00B74566" w:rsidRDefault="00B74566" w:rsidP="00B74566">
      <w:pPr>
        <w:tabs>
          <w:tab w:val="left" w:pos="709"/>
        </w:tabs>
        <w:spacing w:line="240" w:lineRule="auto"/>
        <w:ind w:firstLine="72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B74566" w:rsidRDefault="00B74566" w:rsidP="00B74566">
      <w:pPr>
        <w:spacing w:after="0"/>
        <w:jc w:val="both"/>
        <w:rPr>
          <w:rFonts w:ascii="Times New Roman" w:hAnsi="Times New Roman" w:cs="Times New Roman"/>
          <w:b/>
          <w:sz w:val="28"/>
          <w:szCs w:val="28"/>
        </w:rPr>
      </w:pPr>
    </w:p>
    <w:p w:rsidR="00B74566" w:rsidRPr="00B74566" w:rsidRDefault="009B2626" w:rsidP="008E40BC">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3.</w:t>
      </w:r>
      <w:r w:rsidR="00B74566" w:rsidRPr="00B74566">
        <w:rPr>
          <w:rFonts w:ascii="Times New Roman" w:eastAsia="Times New Roman" w:hAnsi="Times New Roman" w:cs="Times New Roman"/>
          <w:b/>
          <w:sz w:val="24"/>
          <w:szCs w:val="24"/>
          <w:lang w:eastAsia="ru-RU"/>
        </w:rPr>
        <w:t>Арендная плата и порядок расчетов</w:t>
      </w:r>
    </w:p>
    <w:p w:rsidR="00B74566" w:rsidRPr="00B74566" w:rsidRDefault="00B74566" w:rsidP="00B7456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4310BB" w:rsidRPr="00BF15C2" w:rsidRDefault="009B2626" w:rsidP="004310BB">
      <w:pPr>
        <w:pStyle w:val="2"/>
        <w:numPr>
          <w:ilvl w:val="0"/>
          <w:numId w:val="0"/>
        </w:numPr>
        <w:ind w:firstLine="567"/>
        <w:rPr>
          <w:sz w:val="24"/>
          <w:szCs w:val="24"/>
        </w:rPr>
      </w:pPr>
      <w:r>
        <w:rPr>
          <w:sz w:val="24"/>
          <w:szCs w:val="24"/>
        </w:rPr>
        <w:t>3.1.</w:t>
      </w:r>
      <w:r w:rsidR="004310BB" w:rsidRPr="004310BB">
        <w:rPr>
          <w:sz w:val="24"/>
          <w:szCs w:val="24"/>
        </w:rPr>
        <w:t xml:space="preserve"> </w:t>
      </w:r>
      <w:r w:rsidR="004310BB" w:rsidRPr="00BF15C2">
        <w:rPr>
          <w:sz w:val="24"/>
          <w:szCs w:val="24"/>
        </w:rPr>
        <w:t xml:space="preserve">Сумма арендной платы составляет _________ (______________________________) рублей _____ копеек, в месяц, в том числе НДС </w:t>
      </w:r>
      <w:r w:rsidR="004310BB">
        <w:rPr>
          <w:sz w:val="24"/>
          <w:szCs w:val="24"/>
        </w:rPr>
        <w:t>20</w:t>
      </w:r>
      <w:r w:rsidR="004310BB" w:rsidRPr="00BF15C2">
        <w:rPr>
          <w:sz w:val="24"/>
          <w:szCs w:val="24"/>
        </w:rPr>
        <w:t>% в размере ________ (_______________________) рублей ____копеек.</w:t>
      </w:r>
    </w:p>
    <w:p w:rsidR="004310BB" w:rsidRPr="00BF15C2" w:rsidRDefault="004310BB" w:rsidP="004310B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310BB" w:rsidRPr="00427AD7" w:rsidRDefault="004310BB" w:rsidP="004310B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F15C2">
        <w:rPr>
          <w:rFonts w:ascii="Times New Roman" w:eastAsia="Times New Roman" w:hAnsi="Times New Roman" w:cs="Times New Roman"/>
          <w:sz w:val="24"/>
          <w:szCs w:val="24"/>
          <w:lang w:eastAsia="ru-RU"/>
        </w:rPr>
        <w:t xml:space="preserve">  3.2.</w:t>
      </w:r>
      <w:r w:rsidRPr="00BF15C2">
        <w:rPr>
          <w:rFonts w:ascii="Times New Roman" w:eastAsia="Times New Roman" w:hAnsi="Times New Roman" w:cs="Times New Roman"/>
          <w:sz w:val="24"/>
          <w:szCs w:val="24"/>
          <w:lang w:eastAsia="ru-RU"/>
        </w:rPr>
        <w:tab/>
        <w:t>Уплата арендной платы производится</w:t>
      </w:r>
      <w:r w:rsidRPr="00427AD7">
        <w:rPr>
          <w:rFonts w:ascii="Times New Roman" w:eastAsia="Times New Roman" w:hAnsi="Times New Roman" w:cs="Times New Roman"/>
          <w:sz w:val="24"/>
          <w:szCs w:val="24"/>
          <w:lang w:eastAsia="ru-RU"/>
        </w:rPr>
        <w:t xml:space="preserve">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310BB" w:rsidRPr="00427AD7" w:rsidRDefault="004310BB" w:rsidP="004310B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310BB" w:rsidRPr="00427AD7" w:rsidRDefault="004310BB" w:rsidP="004310BB">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3.3.</w:t>
      </w:r>
      <w:r w:rsidRPr="00427AD7">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310BB" w:rsidRPr="00427AD7" w:rsidRDefault="004310BB" w:rsidP="004310B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310BB" w:rsidRPr="007426D6" w:rsidRDefault="004310BB" w:rsidP="004310BB">
      <w:pPr>
        <w:pStyle w:val="2"/>
        <w:numPr>
          <w:ilvl w:val="0"/>
          <w:numId w:val="0"/>
        </w:numPr>
        <w:tabs>
          <w:tab w:val="left" w:pos="1134"/>
        </w:tabs>
        <w:ind w:firstLine="567"/>
        <w:rPr>
          <w:sz w:val="24"/>
          <w:szCs w:val="24"/>
        </w:rPr>
      </w:pPr>
      <w:r>
        <w:rPr>
          <w:sz w:val="24"/>
          <w:szCs w:val="24"/>
        </w:rPr>
        <w:t>3.4.</w:t>
      </w:r>
      <w:r w:rsidRPr="007426D6">
        <w:rPr>
          <w:sz w:val="24"/>
          <w:szCs w:val="24"/>
        </w:rPr>
        <w:t>Ежемесячная арендная плата включает в себя плату за _____________________.</w:t>
      </w:r>
    </w:p>
    <w:p w:rsidR="004310BB" w:rsidRPr="00427AD7" w:rsidRDefault="004310BB" w:rsidP="004310B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310BB" w:rsidRDefault="004310BB" w:rsidP="004310B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427AD7">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4310BB" w:rsidRPr="00427AD7" w:rsidRDefault="004310BB" w:rsidP="004310B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427AD7">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4310BB" w:rsidRPr="00427AD7" w:rsidRDefault="004310BB" w:rsidP="004310B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310BB" w:rsidRPr="00427AD7" w:rsidRDefault="004310BB" w:rsidP="004310B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427AD7">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310BB" w:rsidRPr="00427AD7" w:rsidRDefault="004310BB" w:rsidP="004310B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B74566" w:rsidRPr="00B74566" w:rsidRDefault="00B74566" w:rsidP="004310BB">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9B2626" w:rsidRPr="007426D6" w:rsidRDefault="009B2626" w:rsidP="009B2626">
      <w:pPr>
        <w:tabs>
          <w:tab w:val="num" w:pos="426"/>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7426D6">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9B2626" w:rsidRPr="007426D6" w:rsidRDefault="009B2626" w:rsidP="009B2626">
      <w:pPr>
        <w:tabs>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B7456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r>
        <w:rPr>
          <w:rFonts w:ascii="Times New Roman" w:eastAsia="Times New Roman" w:hAnsi="Times New Roman" w:cs="Times New Roman"/>
          <w:sz w:val="24"/>
          <w:szCs w:val="24"/>
          <w:lang w:eastAsia="ru-RU"/>
        </w:rPr>
        <w:t xml:space="preserve">3.9. </w:t>
      </w:r>
      <w:r w:rsidRPr="007426D6">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w:t>
      </w:r>
      <w:r w:rsidR="007D6EEB">
        <w:rPr>
          <w:rFonts w:ascii="Times New Roman" w:eastAsia="Times New Roman" w:hAnsi="Times New Roman" w:cs="Times New Roman"/>
          <w:sz w:val="24"/>
          <w:szCs w:val="24"/>
          <w:lang w:eastAsia="ru-RU"/>
        </w:rPr>
        <w:t xml:space="preserve"> 210 066,67</w:t>
      </w:r>
      <w:r w:rsidR="007D6EEB" w:rsidRPr="007426D6">
        <w:rPr>
          <w:rFonts w:ascii="Times New Roman" w:eastAsia="Times New Roman" w:hAnsi="Times New Roman" w:cs="Times New Roman"/>
          <w:sz w:val="24"/>
          <w:szCs w:val="24"/>
          <w:lang w:eastAsia="ru-RU"/>
        </w:rPr>
        <w:t xml:space="preserve"> </w:t>
      </w:r>
      <w:r w:rsidRPr="007426D6">
        <w:rPr>
          <w:rFonts w:ascii="Times New Roman" w:eastAsia="Times New Roman" w:hAnsi="Times New Roman" w:cs="Times New Roman"/>
          <w:sz w:val="24"/>
          <w:szCs w:val="24"/>
          <w:lang w:eastAsia="ru-RU"/>
        </w:rPr>
        <w:t>(</w:t>
      </w:r>
      <w:r w:rsidR="007D6EEB">
        <w:rPr>
          <w:rFonts w:ascii="Times New Roman" w:eastAsia="Times New Roman" w:hAnsi="Times New Roman" w:cs="Times New Roman"/>
          <w:sz w:val="24"/>
          <w:szCs w:val="24"/>
          <w:lang w:eastAsia="ru-RU"/>
        </w:rPr>
        <w:t>Двести десять тысяч шестьдесят шесть</w:t>
      </w:r>
      <w:r w:rsidRPr="007426D6">
        <w:rPr>
          <w:rFonts w:ascii="Times New Roman" w:eastAsia="Times New Roman" w:hAnsi="Times New Roman" w:cs="Times New Roman"/>
          <w:sz w:val="24"/>
          <w:szCs w:val="24"/>
          <w:lang w:eastAsia="ru-RU"/>
        </w:rPr>
        <w:t>) рублей</w:t>
      </w:r>
      <w:r w:rsidR="007D6EEB">
        <w:rPr>
          <w:rFonts w:ascii="Times New Roman" w:eastAsia="Times New Roman" w:hAnsi="Times New Roman" w:cs="Times New Roman"/>
          <w:sz w:val="24"/>
          <w:szCs w:val="24"/>
          <w:lang w:eastAsia="ru-RU"/>
        </w:rPr>
        <w:t xml:space="preserve"> 67 </w:t>
      </w:r>
      <w:r w:rsidRPr="007426D6">
        <w:rPr>
          <w:rFonts w:ascii="Times New Roman" w:eastAsia="Times New Roman" w:hAnsi="Times New Roman" w:cs="Times New Roman"/>
          <w:sz w:val="24"/>
          <w:szCs w:val="24"/>
          <w:lang w:eastAsia="ru-RU"/>
        </w:rPr>
        <w:t>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7426D6">
        <w:rPr>
          <w:rFonts w:ascii="Arial Narrow" w:eastAsia="Times New Roman" w:hAnsi="Arial Narrow" w:cs="Arial Narrow"/>
          <w:i/>
          <w:iCs/>
          <w:spacing w:val="-10"/>
          <w:sz w:val="24"/>
          <w:szCs w:val="24"/>
          <w:shd w:val="clear" w:color="auto" w:fill="FFFFFF"/>
          <w:lang w:eastAsia="ru-RU"/>
        </w:rPr>
        <w:t xml:space="preserve"> (у</w:t>
      </w:r>
      <w:r w:rsidRPr="007426D6">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r>
        <w:rPr>
          <w:rFonts w:ascii="Times New Roman" w:eastAsia="Times New Roman" w:hAnsi="Times New Roman" w:cs="Times New Roman"/>
          <w:i/>
          <w:iCs/>
          <w:spacing w:val="-10"/>
          <w:sz w:val="24"/>
          <w:szCs w:val="24"/>
          <w:shd w:val="clear" w:color="auto" w:fill="FFFFFF"/>
          <w:lang w:eastAsia="ru-RU"/>
        </w:rPr>
        <w:t>.</w:t>
      </w:r>
    </w:p>
    <w:p w:rsidR="009B262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p>
    <w:p w:rsidR="009B262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p>
    <w:p w:rsidR="009B2626" w:rsidRPr="009B2626" w:rsidRDefault="009B2626" w:rsidP="00FF01E9">
      <w:pPr>
        <w:pStyle w:val="a6"/>
        <w:numPr>
          <w:ilvl w:val="0"/>
          <w:numId w:val="20"/>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Порядок возврата арендуемого помещения Арендодателю </w:t>
      </w:r>
    </w:p>
    <w:p w:rsidR="009B2626" w:rsidRPr="009B2626" w:rsidRDefault="009B2626" w:rsidP="009B2626">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9B2626">
        <w:rPr>
          <w:rFonts w:ascii="Times New Roman" w:eastAsia="Times New Roman" w:hAnsi="Times New Roman" w:cs="Times New Roman"/>
          <w:sz w:val="28"/>
          <w:szCs w:val="28"/>
          <w:lang w:eastAsia="ru-RU"/>
        </w:rPr>
        <w:tab/>
      </w: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9B2626">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9B2626">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9B2626">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9B2626">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9B2626" w:rsidRPr="009B2626" w:rsidRDefault="009B2626" w:rsidP="009B262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в соответствии с п. 1.5. Договора.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9B2626">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9B2626">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w:t>
      </w:r>
      <w:r w:rsidRPr="009B2626">
        <w:rPr>
          <w:rFonts w:ascii="Times New Roman" w:eastAsia="Times New Roman" w:hAnsi="Times New Roman" w:cs="Times New Roman"/>
          <w:sz w:val="24"/>
          <w:szCs w:val="24"/>
          <w:lang w:eastAsia="ru-RU"/>
        </w:rPr>
        <w:lastRenderedPageBreak/>
        <w:t>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5.Ответственность Сторон </w:t>
      </w:r>
    </w:p>
    <w:p w:rsidR="009B2626" w:rsidRPr="009B2626" w:rsidRDefault="009B2626" w:rsidP="009B262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9B262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9B262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9B2626">
        <w:rPr>
          <w:rFonts w:ascii="Times New Roman" w:eastAsia="Times New Roman" w:hAnsi="Times New Roman" w:cs="Times New Roman"/>
          <w:iCs/>
          <w:sz w:val="24"/>
          <w:szCs w:val="24"/>
          <w:lang w:eastAsia="ru-RU"/>
        </w:rPr>
        <w:t>0,1(одна десятая) процента</w:t>
      </w:r>
      <w:r w:rsidRPr="009B262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Pr="009B262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9B2626">
        <w:rPr>
          <w:rFonts w:ascii="Times New Roman" w:eastAsia="Times New Roman" w:hAnsi="Times New Roman" w:cs="Times New Roman"/>
          <w:sz w:val="24"/>
          <w:szCs w:val="24"/>
          <w:lang w:eastAsia="ru-RU"/>
        </w:rPr>
        <w:tab/>
        <w:t>_______________(________________________) рублей _____________ копеек</w:t>
      </w:r>
      <w:r w:rsidRPr="009B2626">
        <w:rPr>
          <w:rFonts w:ascii="Times New Roman" w:eastAsia="Times New Roman" w:hAnsi="Times New Roman" w:cs="Times New Roman"/>
          <w:iCs/>
          <w:sz w:val="24"/>
          <w:szCs w:val="24"/>
          <w:lang w:eastAsia="ru-RU"/>
        </w:rPr>
        <w:t>.</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Pr="009B262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Pr="009B262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9B2626">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Pr="009B262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9B2626" w:rsidRPr="009B2626" w:rsidRDefault="009B2626" w:rsidP="009B2626">
      <w:pPr>
        <w:tabs>
          <w:tab w:val="left" w:pos="11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Pr="009B2626">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9B2626" w:rsidRPr="009B2626" w:rsidRDefault="009B2626" w:rsidP="009B262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9B2626" w:rsidRPr="009B2626" w:rsidRDefault="009B2626" w:rsidP="007D6EEB">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9B2626">
        <w:rPr>
          <w:rFonts w:ascii="Times New Roman" w:eastAsia="Times New Roman" w:hAnsi="Times New Roman" w:cs="Times New Roman"/>
          <w:b/>
          <w:sz w:val="24"/>
          <w:szCs w:val="24"/>
          <w:lang w:eastAsia="ru-RU"/>
        </w:rPr>
        <w:t>Обстоятельства непреодолимой силы</w:t>
      </w:r>
    </w:p>
    <w:p w:rsidR="009B2626" w:rsidRPr="009B2626" w:rsidRDefault="009B2626" w:rsidP="009B2626">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6.2. </w:t>
      </w:r>
      <w:r w:rsidRPr="009B2626">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w:t>
      </w:r>
      <w:r w:rsidRPr="009B2626">
        <w:rPr>
          <w:rFonts w:ascii="Times New Roman" w:eastAsia="Times New Roman" w:hAnsi="Times New Roman" w:cs="Times New Roman"/>
          <w:color w:val="000000"/>
          <w:sz w:val="24"/>
          <w:szCs w:val="24"/>
          <w:lang w:eastAsia="ru-RU"/>
        </w:rPr>
        <w:lastRenderedPageBreak/>
        <w:t>Наступление указанных обстоятельств должно быть подтверждено справкой компетентного органа.</w:t>
      </w:r>
    </w:p>
    <w:p w:rsidR="009B2626" w:rsidRPr="009B2626" w:rsidRDefault="009B2626" w:rsidP="009B2626">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6.3.</w:t>
      </w:r>
      <w:r w:rsidRPr="009B2626">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7.Конфиденциальность </w:t>
      </w:r>
    </w:p>
    <w:p w:rsidR="009B2626" w:rsidRPr="009B2626" w:rsidRDefault="009B2626" w:rsidP="009B262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color w:val="000000"/>
          <w:sz w:val="24"/>
          <w:szCs w:val="24"/>
          <w:lang w:eastAsia="ru-RU"/>
        </w:rPr>
        <w:t xml:space="preserve"> </w:t>
      </w:r>
      <w:r w:rsidRPr="009B2626">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zh-TW"/>
        </w:rPr>
      </w:pPr>
      <w:r w:rsidRPr="009B2626">
        <w:rPr>
          <w:rFonts w:ascii="Times New Roman" w:eastAsia="Times New Roman" w:hAnsi="Times New Roman" w:cs="Times New Roman"/>
          <w:b/>
          <w:sz w:val="24"/>
          <w:szCs w:val="24"/>
          <w:lang w:eastAsia="zh-TW"/>
        </w:rPr>
        <w:t xml:space="preserve">8.Порядок разрешения споров </w:t>
      </w: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9B2626">
        <w:rPr>
          <w:rFonts w:ascii="Times New Roman" w:eastAsia="Times New Roman" w:hAnsi="Times New Roman" w:cs="Times New Roman"/>
          <w:b/>
          <w:sz w:val="28"/>
          <w:szCs w:val="28"/>
          <w:lang w:eastAsia="zh-TW"/>
        </w:rPr>
        <w:t>9. Одностороннее расторжение Договора</w:t>
      </w:r>
    </w:p>
    <w:p w:rsidR="009B2626" w:rsidRPr="009B2626" w:rsidRDefault="009B2626" w:rsidP="009B262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9B2626">
        <w:rPr>
          <w:rFonts w:ascii="Times New Roman" w:eastAsia="Times New Roman" w:hAnsi="Times New Roman" w:cs="Times New Roman"/>
          <w:i/>
          <w:iCs/>
          <w:sz w:val="24"/>
          <w:szCs w:val="24"/>
          <w:lang w:eastAsia="zh-TW"/>
        </w:rPr>
        <w:t xml:space="preserve"> </w:t>
      </w:r>
      <w:r w:rsidRPr="009B2626">
        <w:rPr>
          <w:rFonts w:ascii="Times New Roman" w:eastAsia="Times New Roman" w:hAnsi="Times New Roman" w:cs="Times New Roman"/>
          <w:sz w:val="24"/>
          <w:szCs w:val="24"/>
          <w:lang w:eastAsia="zh-TW"/>
        </w:rPr>
        <w:t>календарных дней, в любом из следующих случаев:</w:t>
      </w:r>
    </w:p>
    <w:p w:rsidR="009B2626" w:rsidRPr="009B2626" w:rsidRDefault="009B2626" w:rsidP="009B262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Pr="009B2626">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9B2626">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9B2626">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9B2626">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9B2626">
        <w:rPr>
          <w:rFonts w:ascii="Times New Roman" w:eastAsia="Times New Roman" w:hAnsi="Times New Roman" w:cs="Times New Roman"/>
          <w:i/>
          <w:iCs/>
          <w:sz w:val="24"/>
          <w:szCs w:val="24"/>
          <w:lang w:eastAsia="zh-TW"/>
        </w:rPr>
        <w:t xml:space="preserve"> (если применимо</w:t>
      </w:r>
      <w:r w:rsidRPr="009B2626">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9B2626">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9B2626">
        <w:rPr>
          <w:rFonts w:ascii="Times New Roman" w:eastAsia="Times New Roman" w:hAnsi="Times New Roman" w:cs="Times New Roman"/>
          <w:i/>
          <w:iCs/>
          <w:sz w:val="24"/>
          <w:szCs w:val="24"/>
          <w:lang w:eastAsia="zh-TW"/>
        </w:rPr>
        <w:t xml:space="preserve"> </w:t>
      </w:r>
      <w:r w:rsidRPr="009B2626">
        <w:rPr>
          <w:rFonts w:ascii="Times New Roman" w:eastAsia="Times New Roman" w:hAnsi="Times New Roman" w:cs="Times New Roman"/>
          <w:sz w:val="24"/>
          <w:szCs w:val="24"/>
          <w:lang w:eastAsia="zh-TW"/>
        </w:rPr>
        <w:t>календарных дней до предполагаемого дня расторжения.</w:t>
      </w:r>
    </w:p>
    <w:p w:rsidR="009B2626" w:rsidRPr="009B2626" w:rsidRDefault="009B2626" w:rsidP="009B2626">
      <w:pPr>
        <w:tabs>
          <w:tab w:val="left" w:pos="99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lastRenderedPageBreak/>
        <w:t xml:space="preserve">         9.4. </w:t>
      </w:r>
      <w:r w:rsidRPr="009B2626">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9.5.</w:t>
      </w:r>
      <w:r w:rsidRPr="009B2626">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9.6.</w:t>
      </w:r>
      <w:r w:rsidRPr="009B2626">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10. Прочие условия</w:t>
      </w:r>
    </w:p>
    <w:p w:rsidR="009B2626" w:rsidRPr="009B2626" w:rsidRDefault="009B2626" w:rsidP="009B2626">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Pr="009B262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9B2626" w:rsidRPr="009B2626" w:rsidRDefault="009B2626" w:rsidP="009B262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9B2626" w:rsidRPr="009B2626" w:rsidRDefault="009B2626" w:rsidP="009B262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9B2626">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9B2626" w:rsidRPr="009B2626" w:rsidRDefault="009B2626" w:rsidP="009B2626">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9B2626">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9B2626">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9B2626">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9B2626">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9B2626">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9B2626">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9B2626">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lastRenderedPageBreak/>
        <w:t>Настоящий Договор составлен в двух подлинных аутентичных экземплярах, по одному экземпляру для каждой из Сторон</w:t>
      </w:r>
      <w:r w:rsidRPr="009B2626">
        <w:rPr>
          <w:rFonts w:ascii="Times New Roman" w:eastAsia="Times New Roman" w:hAnsi="Times New Roman" w:cs="Times New Roman"/>
          <w:i/>
          <w:iCs/>
          <w:sz w:val="24"/>
          <w:szCs w:val="24"/>
          <w:lang w:eastAsia="zh-TW"/>
        </w:rPr>
        <w:t>.</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426"/>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11.Адреса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9B2626" w:rsidRPr="009B2626" w:rsidTr="009B2626">
        <w:trPr>
          <w:trHeight w:val="6948"/>
        </w:trPr>
        <w:tc>
          <w:tcPr>
            <w:tcW w:w="4928" w:type="dxa"/>
          </w:tcPr>
          <w:p w:rsidR="009B2626" w:rsidRPr="009B2626" w:rsidRDefault="009B2626" w:rsidP="009B262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b/>
                <w:sz w:val="24"/>
                <w:szCs w:val="24"/>
                <w:lang w:eastAsia="ru-RU"/>
              </w:rPr>
              <w:t>Арендодатель:</w:t>
            </w:r>
          </w:p>
          <w:p w:rsidR="009B2626" w:rsidRPr="009B2626" w:rsidRDefault="009B2626" w:rsidP="009B262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(АО «НИЦЭВТ»),</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9B2626">
                <w:rPr>
                  <w:rFonts w:ascii="Times New Roman" w:eastAsia="Times New Roman" w:hAnsi="Times New Roman" w:cs="Times New Roman"/>
                  <w:sz w:val="24"/>
                  <w:szCs w:val="24"/>
                  <w:lang w:eastAsia="ru-RU"/>
                </w:rPr>
                <w:t>117587, г</w:t>
              </w:r>
            </w:smartTag>
            <w:r w:rsidRPr="009B2626">
              <w:rPr>
                <w:rFonts w:ascii="Times New Roman" w:eastAsia="Times New Roman" w:hAnsi="Times New Roman" w:cs="Times New Roman"/>
                <w:sz w:val="24"/>
                <w:szCs w:val="24"/>
                <w:lang w:eastAsia="ru-RU"/>
              </w:rPr>
              <w:t>. Москва, Варшавское шоссе, д. 125, стр. 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9B2626">
                <w:rPr>
                  <w:rFonts w:ascii="Times New Roman" w:eastAsia="Times New Roman" w:hAnsi="Times New Roman" w:cs="Times New Roman"/>
                  <w:sz w:val="24"/>
                  <w:szCs w:val="24"/>
                  <w:lang w:eastAsia="ru-RU"/>
                </w:rPr>
                <w:t>117587, г</w:t>
              </w:r>
            </w:smartTag>
            <w:r w:rsidRPr="009B2626">
              <w:rPr>
                <w:rFonts w:ascii="Times New Roman" w:eastAsia="Times New Roman" w:hAnsi="Times New Roman" w:cs="Times New Roman"/>
                <w:sz w:val="24"/>
                <w:szCs w:val="24"/>
                <w:lang w:eastAsia="ru-RU"/>
              </w:rPr>
              <w:t>. Москва, Варшавское шоссе, д. 125, стр. 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ИНН 7726019325 КПП 772601001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ОГРН 1027700015298</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Р/с 40702810938060111370</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в Московском банке ПАО «Сбербанк России»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К/с 30101810400000000225</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БИК 044525225</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Телефон 319-1790, факс 319-6978</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_____________________Сидорушин С.Б.</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М.П.</w:t>
            </w:r>
          </w:p>
        </w:tc>
        <w:tc>
          <w:tcPr>
            <w:tcW w:w="4770" w:type="dxa"/>
          </w:tcPr>
          <w:p w:rsidR="009B2626" w:rsidRPr="009B2626" w:rsidRDefault="009B2626" w:rsidP="009B262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9B2626">
              <w:rPr>
                <w:rFonts w:ascii="Times New Roman" w:eastAsia="Times New Roman" w:hAnsi="Times New Roman" w:cs="Times New Roman"/>
                <w:b/>
                <w:bCs/>
                <w:sz w:val="24"/>
                <w:szCs w:val="24"/>
                <w:lang w:eastAsia="ru-RU"/>
              </w:rPr>
              <w:t>Арендатор:</w:t>
            </w:r>
          </w:p>
          <w:p w:rsidR="009B2626" w:rsidRPr="009B2626" w:rsidRDefault="009B2626" w:rsidP="009B2626">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napToGrid w:val="0"/>
                <w:sz w:val="24"/>
                <w:szCs w:val="24"/>
                <w:lang w:eastAsia="ru-RU"/>
              </w:rPr>
              <w:t xml:space="preserve">Адрес: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B2626">
              <w:rPr>
                <w:rFonts w:ascii="Times New Roman" w:eastAsia="Times New Roman" w:hAnsi="Times New Roman" w:cs="Times New Roman"/>
                <w:snapToGrid w:val="0"/>
                <w:sz w:val="24"/>
                <w:szCs w:val="24"/>
                <w:lang w:eastAsia="ru-RU"/>
              </w:rPr>
              <w:t xml:space="preserve">Телефон: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ИНН  / КПП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B2626">
              <w:rPr>
                <w:rFonts w:ascii="Times New Roman" w:eastAsia="Times New Roman" w:hAnsi="Times New Roman" w:cs="Times New Roman"/>
                <w:sz w:val="24"/>
                <w:szCs w:val="24"/>
                <w:lang w:eastAsia="ru-RU"/>
              </w:rPr>
              <w:t>ОГРН</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р/с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к/с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БИК</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___________________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М.П.</w:t>
            </w:r>
          </w:p>
        </w:tc>
      </w:tr>
    </w:tbl>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Приложение №1</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 к договору аренды объектов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недвижимого имущества </w:t>
      </w:r>
    </w:p>
    <w:p w:rsidR="009B2626" w:rsidRPr="009B2626" w:rsidRDefault="009B2626" w:rsidP="009B262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от «___» _________20 _  г.  №___</w:t>
      </w:r>
    </w:p>
    <w:p w:rsidR="009B2626" w:rsidRPr="009B2626" w:rsidRDefault="009B2626" w:rsidP="009B2626">
      <w:pPr>
        <w:widowControl w:val="0"/>
        <w:overflowPunct w:val="0"/>
        <w:autoSpaceDE w:val="0"/>
        <w:autoSpaceDN w:val="0"/>
        <w:adjustRightInd w:val="0"/>
        <w:spacing w:after="1157" w:line="240" w:lineRule="auto"/>
        <w:textAlignment w:val="baseline"/>
        <w:rPr>
          <w:rFonts w:ascii="Times New Roman" w:eastAsia="Arial Narrow" w:hAnsi="Times New Roman" w:cs="Times New Roman"/>
          <w:i/>
          <w:iCs/>
          <w:color w:val="000000"/>
          <w:sz w:val="24"/>
          <w:szCs w:val="24"/>
          <w:shd w:val="clear" w:color="auto" w:fill="FFFFFF"/>
          <w:lang w:eastAsia="ru-RU" w:bidi="ru-RU"/>
        </w:rPr>
      </w:pPr>
      <w:r w:rsidRPr="009B2626">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9B2626">
        <w:rPr>
          <w:rFonts w:ascii="Times New Roman" w:eastAsia="Arial Narrow" w:hAnsi="Times New Roman" w:cs="Times New Roman"/>
          <w:color w:val="000000"/>
          <w:sz w:val="24"/>
          <w:szCs w:val="24"/>
          <w:shd w:val="clear" w:color="auto" w:fill="FFFFFF"/>
          <w:lang w:eastAsia="ru-RU" w:bidi="ru-RU"/>
        </w:rPr>
        <w:t>(если применимо)</w:t>
      </w:r>
    </w:p>
    <w:p w:rsidR="009B2626" w:rsidRPr="009B2626" w:rsidRDefault="009B2626" w:rsidP="009B2626">
      <w:pPr>
        <w:widowControl w:val="0"/>
        <w:overflowPunct w:val="0"/>
        <w:autoSpaceDE w:val="0"/>
        <w:autoSpaceDN w:val="0"/>
        <w:adjustRightInd w:val="0"/>
        <w:spacing w:after="1157" w:line="240" w:lineRule="auto"/>
        <w:ind w:left="709"/>
        <w:textAlignment w:val="baseline"/>
        <w:rPr>
          <w:rFonts w:ascii="Arial Narrow" w:eastAsia="Arial Narrow" w:hAnsi="Arial Narrow" w:cs="Arial Narrow"/>
          <w:b/>
          <w:bCs/>
          <w:i/>
          <w:iCs/>
          <w:spacing w:val="-10"/>
          <w:sz w:val="20"/>
          <w:szCs w:val="20"/>
        </w:rPr>
      </w:pPr>
      <w:r w:rsidRPr="009B2626">
        <w:rPr>
          <w:rFonts w:ascii="Times New Roman" w:eastAsia="Arial Narrow" w:hAnsi="Times New Roman" w:cs="Times New Roman"/>
          <w:b/>
          <w:bCs/>
          <w:i/>
          <w:iCs/>
          <w:spacing w:val="-10"/>
          <w:sz w:val="24"/>
          <w:szCs w:val="24"/>
          <w:lang w:eastAsia="ru-RU"/>
        </w:rPr>
        <w:t>План размещения</w:t>
      </w:r>
    </w:p>
    <w:p w:rsidR="009B2626" w:rsidRPr="009B2626" w:rsidRDefault="009B2626" w:rsidP="009B262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B2626" w:rsidRPr="009B2626" w:rsidRDefault="009B2626" w:rsidP="009B262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9B2626" w:rsidRPr="009B2626" w:rsidSect="00003A3B">
          <w:footerReference w:type="default" r:id="rId18"/>
          <w:pgSz w:w="11909" w:h="16838"/>
          <w:pgMar w:top="851" w:right="1134" w:bottom="851" w:left="1418" w:header="0" w:footer="3" w:gutter="0"/>
          <w:cols w:space="720"/>
          <w:titlePg/>
          <w:docGrid w:linePitch="299"/>
        </w:sectPr>
      </w:pPr>
    </w:p>
    <w:p w:rsidR="009B2626" w:rsidRPr="009B2626" w:rsidRDefault="009B2626" w:rsidP="009B2626">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9B2626" w:rsidRPr="009B2626" w:rsidRDefault="009B2626" w:rsidP="009B2626">
      <w:pPr>
        <w:widowControl w:val="0"/>
        <w:spacing w:after="699" w:line="240" w:lineRule="auto"/>
        <w:ind w:firstLine="709"/>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Арендодатель: </w:t>
      </w:r>
      <w:r w:rsidRPr="009B2626">
        <w:rPr>
          <w:rFonts w:ascii="Times New Roman" w:eastAsia="Arial Narrow" w:hAnsi="Times New Roman" w:cs="Times New Roman"/>
          <w:sz w:val="24"/>
          <w:szCs w:val="24"/>
          <w:lang w:eastAsia="ru-RU"/>
        </w:rPr>
        <w:tab/>
        <w:t xml:space="preserve">                                                              Арендатор</w:t>
      </w: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______________________                                        ___________________</w:t>
      </w: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9B2626" w:rsidRPr="009B2626">
          <w:type w:val="continuous"/>
          <w:pgSz w:w="11909" w:h="16838"/>
          <w:pgMar w:top="851" w:right="1134" w:bottom="851" w:left="1418" w:header="0" w:footer="3" w:gutter="0"/>
          <w:cols w:space="720"/>
        </w:sectPr>
      </w:pPr>
    </w:p>
    <w:p w:rsidR="009B2626" w:rsidRPr="009B2626" w:rsidRDefault="009B2626" w:rsidP="009B2626">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          Приложение №2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к договору аренды объектов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недвижимого имущества </w:t>
      </w:r>
    </w:p>
    <w:p w:rsidR="009B2626" w:rsidRPr="009B2626" w:rsidRDefault="009B2626" w:rsidP="009B262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от «___» _________20 _  г.  №___</w:t>
      </w:r>
    </w:p>
    <w:p w:rsidR="009B2626" w:rsidRPr="009B2626" w:rsidRDefault="009B2626" w:rsidP="009B2626">
      <w:pPr>
        <w:widowControl w:val="0"/>
        <w:spacing w:after="0" w:line="240" w:lineRule="auto"/>
        <w:ind w:firstLine="709"/>
        <w:jc w:val="center"/>
        <w:rPr>
          <w:rFonts w:ascii="Times New Roman" w:eastAsia="Arial Narrow" w:hAnsi="Times New Roman" w:cs="Times New Roman"/>
          <w:i/>
          <w:iCs/>
          <w:sz w:val="24"/>
          <w:szCs w:val="24"/>
          <w:lang w:eastAsia="ru-RU"/>
        </w:rPr>
      </w:pPr>
    </w:p>
    <w:p w:rsidR="009B2626" w:rsidRPr="009B2626" w:rsidRDefault="009B2626" w:rsidP="009B2626">
      <w:pPr>
        <w:widowControl w:val="0"/>
        <w:spacing w:after="0" w:line="240" w:lineRule="auto"/>
        <w:ind w:firstLine="709"/>
        <w:jc w:val="center"/>
        <w:rPr>
          <w:rFonts w:ascii="Times New Roman" w:eastAsia="Arial Narrow" w:hAnsi="Times New Roman" w:cs="Times New Roman"/>
          <w:i/>
          <w:iCs/>
          <w:sz w:val="24"/>
          <w:szCs w:val="24"/>
          <w:lang w:eastAsia="ru-RU"/>
        </w:rPr>
      </w:pPr>
      <w:r w:rsidRPr="009B2626">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9B2626" w:rsidRPr="009B2626">
          <w:pgSz w:w="11909" w:h="16838"/>
          <w:pgMar w:top="851" w:right="1134" w:bottom="851" w:left="1418" w:header="0" w:footer="3" w:gutter="0"/>
          <w:cols w:space="720"/>
        </w:sect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9B2626" w:rsidRPr="009B2626" w:rsidTr="009B2626">
        <w:trPr>
          <w:trHeight w:val="1800"/>
          <w:jc w:val="right"/>
        </w:trPr>
        <w:tc>
          <w:tcPr>
            <w:tcW w:w="3600" w:type="dxa"/>
          </w:tcPr>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0"/>
                <w:szCs w:val="20"/>
              </w:rPr>
            </w:pPr>
            <w:r w:rsidRPr="009B2626">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0"/>
                <w:szCs w:val="20"/>
              </w:rPr>
            </w:pPr>
            <w:r w:rsidRPr="009B2626">
              <w:rPr>
                <w:rFonts w:ascii="Times New Roman" w:eastAsia="Times New Roman" w:hAnsi="Times New Roman" w:cs="Times New Roman"/>
                <w:sz w:val="20"/>
                <w:szCs w:val="20"/>
              </w:rPr>
              <w:t>от _____________</w:t>
            </w:r>
          </w:p>
        </w:tc>
      </w:tr>
    </w:tbl>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АКТ</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приема-передачи</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Times New Roman" w:hAnsi="Times New Roman" w:cs="Times New Roman"/>
          <w:sz w:val="24"/>
          <w:szCs w:val="24"/>
        </w:rPr>
      </w:pPr>
      <w:r w:rsidRPr="009B2626">
        <w:rPr>
          <w:rFonts w:ascii="Times New Roman" w:eastAsia="Calibri" w:hAnsi="Times New Roman" w:cs="Times New Roman"/>
          <w:sz w:val="24"/>
          <w:szCs w:val="24"/>
          <w:lang w:eastAsia="ru-RU"/>
        </w:rPr>
        <w:t xml:space="preserve"> г. Москва                                                                                              </w:t>
      </w:r>
      <w:r w:rsidRPr="009B2626">
        <w:rPr>
          <w:rFonts w:ascii="Times New Roman" w:eastAsia="Calibri" w:hAnsi="Times New Roman" w:cs="Times New Roman"/>
          <w:sz w:val="24"/>
          <w:szCs w:val="24"/>
          <w:u w:val="single"/>
          <w:lang w:eastAsia="ru-RU"/>
        </w:rPr>
        <w:t>_____________201 г.</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АО «НИЦЭВТ», именуемое в дальнейшем "Арендодатель", в лице </w:t>
      </w:r>
      <w:r w:rsidRPr="009B2626">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09.01.2018 № 05/18</w:t>
      </w:r>
      <w:r w:rsidRPr="009B2626">
        <w:rPr>
          <w:rFonts w:ascii="Times New Roman" w:eastAsia="Times New Roman" w:hAnsi="Times New Roman" w:cs="Times New Roman"/>
          <w:sz w:val="24"/>
          <w:szCs w:val="24"/>
        </w:rPr>
        <w:t xml:space="preserve">, с одной стороны, и </w:t>
      </w:r>
      <w:r w:rsidRPr="009B2626">
        <w:rPr>
          <w:rFonts w:ascii="Times New Roman" w:eastAsia="Times New Roman" w:hAnsi="Times New Roman" w:cs="Times New Roman"/>
          <w:sz w:val="24"/>
          <w:szCs w:val="24"/>
          <w:lang w:eastAsia="ru-RU"/>
        </w:rPr>
        <w:t>______________________</w:t>
      </w:r>
      <w:r w:rsidRPr="009B2626">
        <w:rPr>
          <w:rFonts w:ascii="Times New Roman" w:eastAsia="Times New Roman" w:hAnsi="Times New Roman" w:cs="Times New Roman"/>
          <w:sz w:val="24"/>
          <w:szCs w:val="24"/>
        </w:rPr>
        <w:t xml:space="preserve">, именуемое в дальнейшем «Арендатор», в лице </w:t>
      </w:r>
      <w:r w:rsidRPr="009B2626">
        <w:rPr>
          <w:rFonts w:ascii="Times New Roman" w:eastAsia="Times New Roman" w:hAnsi="Times New Roman" w:cs="Times New Roman"/>
          <w:sz w:val="24"/>
          <w:szCs w:val="24"/>
          <w:lang w:eastAsia="ru-RU"/>
        </w:rPr>
        <w:t>_________________________</w:t>
      </w:r>
      <w:r w:rsidRPr="009B2626">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9B2626" w:rsidRPr="009B2626" w:rsidRDefault="009B2626" w:rsidP="009B262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9B2626">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9B2626">
        <w:rPr>
          <w:rFonts w:ascii="Times New Roman" w:eastAsia="Times New Roman" w:hAnsi="Times New Roman" w:cs="Times New Roman"/>
          <w:sz w:val="24"/>
          <w:szCs w:val="24"/>
          <w:lang w:eastAsia="ru-RU"/>
        </w:rPr>
        <w:t xml:space="preserve">_________________________, </w:t>
      </w:r>
      <w:r w:rsidRPr="009B2626">
        <w:rPr>
          <w:rFonts w:ascii="Times New Roman" w:eastAsia="Times New Roman" w:hAnsi="Times New Roman" w:cs="Times New Roman"/>
          <w:sz w:val="24"/>
          <w:szCs w:val="24"/>
        </w:rPr>
        <w:t xml:space="preserve">для использования в качестве: </w:t>
      </w:r>
      <w:r w:rsidRPr="009B2626">
        <w:rPr>
          <w:rFonts w:ascii="Times New Roman" w:eastAsia="Times New Roman" w:hAnsi="Times New Roman" w:cs="Times New Roman"/>
          <w:color w:val="000000"/>
          <w:sz w:val="24"/>
          <w:szCs w:val="24"/>
        </w:rPr>
        <w:t>_________________________________.</w:t>
      </w:r>
    </w:p>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АРЕНДОДАТЕЛЬ:</w:t>
      </w:r>
      <w:r w:rsidRPr="009B2626">
        <w:rPr>
          <w:rFonts w:ascii="Times New Roman" w:eastAsia="Calibri" w:hAnsi="Times New Roman" w:cs="Times New Roman"/>
          <w:sz w:val="24"/>
          <w:szCs w:val="24"/>
          <w:lang w:eastAsia="ru-RU"/>
        </w:rPr>
        <w:tab/>
        <w:t>АРЕНДАТОР:</w:t>
      </w: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9B2626" w:rsidRPr="009B2626" w:rsidTr="009B2626">
        <w:tc>
          <w:tcPr>
            <w:tcW w:w="4928" w:type="dxa"/>
            <w:shd w:val="clear" w:color="auto" w:fill="auto"/>
          </w:tcPr>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АО «НИЦЭВТ»</w:t>
            </w: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_____________________Сидорушин С.Б.</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М.П.</w:t>
            </w:r>
          </w:p>
        </w:tc>
        <w:tc>
          <w:tcPr>
            <w:tcW w:w="4568" w:type="dxa"/>
            <w:shd w:val="clear" w:color="auto" w:fill="auto"/>
          </w:tcPr>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w:t>
            </w:r>
            <w:r w:rsidRPr="009B2626">
              <w:rPr>
                <w:rFonts w:ascii="Times New Roman" w:eastAsia="Times New Roman" w:hAnsi="Times New Roman" w:cs="Times New Roman"/>
                <w:sz w:val="24"/>
                <w:szCs w:val="24"/>
                <w:lang w:eastAsia="ru-RU"/>
              </w:rPr>
              <w:t xml:space="preserve"> </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 М.П.</w:t>
            </w:r>
          </w:p>
        </w:tc>
      </w:tr>
    </w:tbl>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АКТ</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приема-передачи</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(возврата объекта недвижимого имущества)</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9B2626">
        <w:rPr>
          <w:rFonts w:ascii="Times New Roman" w:eastAsia="Times New Roman" w:hAnsi="Times New Roman" w:cs="Times New Roman"/>
          <w:b/>
          <w:bCs/>
          <w:sz w:val="24"/>
          <w:szCs w:val="24"/>
        </w:rPr>
        <w:t>к договору № 20/АР-</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г. Москва                                                                                                   </w:t>
      </w:r>
      <w:r w:rsidRPr="009B2626">
        <w:rPr>
          <w:rFonts w:ascii="Times New Roman" w:eastAsia="Calibri" w:hAnsi="Times New Roman" w:cs="Times New Roman"/>
          <w:sz w:val="24"/>
          <w:szCs w:val="24"/>
          <w:u w:val="single"/>
          <w:lang w:eastAsia="ru-RU"/>
        </w:rPr>
        <w:t>___________</w:t>
      </w:r>
      <w:r w:rsidRPr="009B2626">
        <w:rPr>
          <w:rFonts w:ascii="Times New Roman" w:eastAsia="Calibri" w:hAnsi="Times New Roman" w:cs="Times New Roman"/>
          <w:sz w:val="24"/>
          <w:szCs w:val="24"/>
          <w:lang w:eastAsia="ru-RU"/>
        </w:rPr>
        <w:t>201_г.</w:t>
      </w: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АО «НИЦЭВТ», именуемое в дальнейшем "Арендодатель", в лице </w:t>
      </w:r>
      <w:r w:rsidRPr="009B2626">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09.01.2018 № 05/18</w:t>
      </w:r>
      <w:r w:rsidRPr="009B2626">
        <w:rPr>
          <w:rFonts w:ascii="Times New Roman" w:eastAsia="Times New Roman" w:hAnsi="Times New Roman" w:cs="Times New Roman"/>
          <w:sz w:val="24"/>
          <w:szCs w:val="24"/>
        </w:rPr>
        <w:t xml:space="preserve">, и  </w:t>
      </w:r>
      <w:r w:rsidRPr="009B2626">
        <w:rPr>
          <w:rFonts w:ascii="Times New Roman" w:eastAsia="Times New Roman" w:hAnsi="Times New Roman" w:cs="Times New Roman"/>
          <w:sz w:val="24"/>
          <w:szCs w:val="24"/>
          <w:lang w:eastAsia="ru-RU"/>
        </w:rPr>
        <w:t>_____________________</w:t>
      </w:r>
      <w:r w:rsidRPr="009B2626">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9B2626" w:rsidRPr="009B2626" w:rsidRDefault="009B2626" w:rsidP="009B2626">
      <w:pPr>
        <w:widowControl w:val="0"/>
        <w:autoSpaceDE w:val="0"/>
        <w:autoSpaceDN w:val="0"/>
        <w:adjustRightInd w:val="0"/>
        <w:spacing w:after="0" w:line="240" w:lineRule="auto"/>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Принял:                                                                          Сдал:</w:t>
      </w: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АРЕНДОДАТЕЛЬ                                                       АРЕНДАТОР</w:t>
      </w:r>
    </w:p>
    <w:p w:rsidR="009B2626" w:rsidRPr="009B2626" w:rsidRDefault="009B2626" w:rsidP="009B262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9B2626" w:rsidRPr="009B2626" w:rsidTr="009B2626">
        <w:trPr>
          <w:trHeight w:val="2160"/>
        </w:trPr>
        <w:tc>
          <w:tcPr>
            <w:tcW w:w="5495" w:type="dxa"/>
          </w:tcPr>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АО «НИЦЭВТ»</w:t>
            </w: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_____________________Сидорушин С.Б.</w:t>
            </w:r>
          </w:p>
          <w:p w:rsidR="009B2626" w:rsidRPr="009B2626" w:rsidRDefault="009B2626" w:rsidP="009B2626">
            <w:pPr>
              <w:tabs>
                <w:tab w:val="left" w:pos="5370"/>
              </w:tabs>
              <w:spacing w:after="0" w:line="276" w:lineRule="auto"/>
              <w:ind w:left="180"/>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М.П.</w:t>
            </w:r>
          </w:p>
        </w:tc>
        <w:tc>
          <w:tcPr>
            <w:tcW w:w="4324" w:type="dxa"/>
          </w:tcPr>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70"/>
              </w:tabs>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w:t>
            </w:r>
          </w:p>
          <w:p w:rsidR="009B2626" w:rsidRPr="009B2626" w:rsidRDefault="009B2626" w:rsidP="009B2626">
            <w:pPr>
              <w:tabs>
                <w:tab w:val="left" w:pos="72"/>
                <w:tab w:val="left" w:pos="5370"/>
              </w:tabs>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  М.П.</w:t>
            </w:r>
          </w:p>
        </w:tc>
      </w:tr>
    </w:tbl>
    <w:p w:rsidR="009B2626" w:rsidRPr="009B2626" w:rsidRDefault="009B2626" w:rsidP="009B2626">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B2626" w:rsidRPr="008E40BC"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u w:val="single"/>
          <w:lang w:eastAsia="ru-RU"/>
        </w:rPr>
      </w:pPr>
      <w:r w:rsidRPr="008E40BC">
        <w:rPr>
          <w:rFonts w:ascii="Times New Roman" w:eastAsia="Times New Roman" w:hAnsi="Times New Roman" w:cs="Times New Roman"/>
          <w:b/>
          <w:sz w:val="28"/>
          <w:szCs w:val="28"/>
          <w:u w:val="single"/>
          <w:lang w:eastAsia="ru-RU"/>
        </w:rPr>
        <w:lastRenderedPageBreak/>
        <w:t>Лот №5</w:t>
      </w:r>
    </w:p>
    <w:p w:rsid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spacing w:after="0" w:line="240" w:lineRule="auto"/>
        <w:jc w:val="center"/>
        <w:rPr>
          <w:rFonts w:ascii="Times New Roman" w:eastAsia="Times New Roman" w:hAnsi="Times New Roman" w:cs="Arial"/>
          <w:b/>
          <w:bCs/>
          <w:iCs/>
          <w:sz w:val="28"/>
          <w:szCs w:val="28"/>
          <w:lang w:eastAsia="ru-RU"/>
        </w:rPr>
      </w:pPr>
      <w:r w:rsidRPr="00E76F2D">
        <w:rPr>
          <w:rFonts w:ascii="Times New Roman" w:eastAsia="Times New Roman" w:hAnsi="Times New Roman" w:cs="Arial"/>
          <w:b/>
          <w:bCs/>
          <w:iCs/>
          <w:sz w:val="28"/>
          <w:szCs w:val="28"/>
          <w:lang w:eastAsia="ru-RU"/>
        </w:rPr>
        <w:t>Договор</w:t>
      </w:r>
    </w:p>
    <w:p w:rsidR="00E76F2D" w:rsidRPr="00E76F2D" w:rsidRDefault="00E76F2D" w:rsidP="00E76F2D">
      <w:pPr>
        <w:spacing w:after="0" w:line="360" w:lineRule="auto"/>
        <w:jc w:val="center"/>
        <w:rPr>
          <w:rFonts w:ascii="Times New Roman" w:eastAsia="Times New Roman" w:hAnsi="Times New Roman" w:cs="Arial"/>
          <w:b/>
          <w:bCs/>
          <w:iCs/>
          <w:sz w:val="28"/>
          <w:szCs w:val="28"/>
          <w:lang w:eastAsia="ru-RU"/>
        </w:rPr>
      </w:pPr>
      <w:r w:rsidRPr="00E76F2D">
        <w:rPr>
          <w:rFonts w:ascii="Times New Roman" w:eastAsia="Times New Roman" w:hAnsi="Times New Roman" w:cs="Arial"/>
          <w:b/>
          <w:bCs/>
          <w:iCs/>
          <w:sz w:val="28"/>
          <w:szCs w:val="28"/>
          <w:lang w:eastAsia="ru-RU"/>
        </w:rPr>
        <w:t>аренды объектов недвижимого имущества № 20/АР-_________</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A97DC2B" wp14:editId="4EE62481">
                <wp:simplePos x="0" y="0"/>
                <wp:positionH relativeFrom="column">
                  <wp:posOffset>0</wp:posOffset>
                </wp:positionH>
                <wp:positionV relativeFrom="paragraph">
                  <wp:posOffset>142875</wp:posOffset>
                </wp:positionV>
                <wp:extent cx="798830" cy="228600"/>
                <wp:effectExtent l="0" t="0" r="0" b="0"/>
                <wp:wrapSquare wrapText="bothSides"/>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7D6EEB" w:rsidRDefault="005D466F" w:rsidP="00E76F2D">
                            <w:pPr>
                              <w:ind w:firstLine="142"/>
                              <w:rPr>
                                <w:rFonts w:ascii="Times New Roman" w:hAnsi="Times New Roman" w:cs="Times New Roman"/>
                              </w:rPr>
                            </w:pPr>
                            <w:r w:rsidRPr="007D6EEB">
                              <w:rPr>
                                <w:rFonts w:ascii="Times New Roman" w:hAnsi="Times New Roman" w:cs="Times New Roman"/>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7DC2B" id="_x0000_s1030" type="#_x0000_t202" style="position:absolute;left:0;text-align:left;margin-left:0;margin-top:11.25pt;width:62.9pt;height:1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igJ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6W&#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rTiK&#10;a6vZI8jCaqANGIbHBCadtl8xGqAxG6zg5cBIvlMgrNDDcZKXEB5GNhpVVhRgbKNRzJc5GERRAGmw&#10;P06v/dT3D8aKXQd3TDJW+hKE2IookqDYKZ6DfKHtYjaHJyL09XM7ev14yN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AN&#10;3igJhwIAABAFAAAOAAAAAAAAAAAAAAAAAC4CAABkcnMvZTJvRG9jLnhtbFBLAQItABQABgAIAAAA&#10;IQAJjonX3AAAAAYBAAAPAAAAAAAAAAAAAAAAAOEEAABkcnMvZG93bnJldi54bWxQSwUGAAAAAAQA&#10;BADzAAAA6gUAAAAA&#10;" stroked="f">
                <v:textbox inset="0,.8mm">
                  <w:txbxContent>
                    <w:p w:rsidR="005D466F" w:rsidRPr="007D6EEB" w:rsidRDefault="005D466F" w:rsidP="00E76F2D">
                      <w:pPr>
                        <w:ind w:firstLine="142"/>
                        <w:rPr>
                          <w:rFonts w:ascii="Times New Roman" w:hAnsi="Times New Roman" w:cs="Times New Roman"/>
                        </w:rPr>
                      </w:pPr>
                      <w:r w:rsidRPr="007D6EEB">
                        <w:rPr>
                          <w:rFonts w:ascii="Times New Roman" w:hAnsi="Times New Roman" w:cs="Times New Roman"/>
                        </w:rPr>
                        <w:t>г. Москва</w:t>
                      </w:r>
                    </w:p>
                  </w:txbxContent>
                </v:textbox>
                <w10:wrap type="square"/>
              </v:shape>
            </w:pict>
          </mc:Fallback>
        </mc:AlternateContent>
      </w:r>
    </w:p>
    <w:p w:rsidR="00E76F2D" w:rsidRPr="00E76F2D" w:rsidRDefault="00E76F2D" w:rsidP="00E76F2D">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«____»_________201___г.</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E76F2D">
        <w:rPr>
          <w:rFonts w:ascii="Times New Roman" w:eastAsia="Times New Roman" w:hAnsi="Times New Roman" w:cs="Times New Roman"/>
          <w:sz w:val="24"/>
          <w:szCs w:val="24"/>
          <w:lang w:eastAsia="ru-RU"/>
        </w:rPr>
        <w:t xml:space="preserve">, именуемое в дальнейшем </w:t>
      </w:r>
      <w:r w:rsidRPr="00E76F2D">
        <w:rPr>
          <w:rFonts w:ascii="Times New Roman" w:eastAsia="Times New Roman" w:hAnsi="Times New Roman" w:cs="Times New Roman"/>
          <w:b/>
          <w:sz w:val="24"/>
          <w:szCs w:val="24"/>
          <w:lang w:eastAsia="ru-RU"/>
        </w:rPr>
        <w:t>«Арендодатель»</w:t>
      </w:r>
      <w:r w:rsidRPr="00E76F2D">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E76F2D">
        <w:rPr>
          <w:rFonts w:ascii="Times New Roman" w:eastAsia="Times New Roman" w:hAnsi="Times New Roman" w:cs="Times New Roman"/>
          <w:b/>
          <w:sz w:val="24"/>
          <w:szCs w:val="24"/>
          <w:lang w:eastAsia="ru-RU"/>
        </w:rPr>
        <w:t>_____________________________________________________________________________</w:t>
      </w:r>
      <w:r w:rsidRPr="00E76F2D">
        <w:rPr>
          <w:rFonts w:ascii="Times New Roman" w:eastAsia="Times New Roman" w:hAnsi="Times New Roman" w:cs="Times New Roman"/>
          <w:sz w:val="24"/>
          <w:szCs w:val="24"/>
          <w:lang w:eastAsia="ru-RU"/>
        </w:rPr>
        <w:t>, именуемое в дальнейшем «</w:t>
      </w:r>
      <w:r w:rsidRPr="00E76F2D">
        <w:rPr>
          <w:rFonts w:ascii="Times New Roman" w:eastAsia="Times New Roman" w:hAnsi="Times New Roman" w:cs="Times New Roman"/>
          <w:b/>
          <w:sz w:val="24"/>
          <w:szCs w:val="24"/>
          <w:lang w:eastAsia="ru-RU"/>
        </w:rPr>
        <w:t>Арендатор</w:t>
      </w:r>
      <w:r w:rsidRPr="00E76F2D">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E76F2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E76F2D" w:rsidRPr="00E76F2D" w:rsidRDefault="00E76F2D" w:rsidP="00E76F2D">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E76F2D">
        <w:rPr>
          <w:rFonts w:ascii="Times New Roman" w:eastAsia="Times New Roman" w:hAnsi="Times New Roman" w:cs="Times New Roman"/>
          <w:b/>
          <w:sz w:val="28"/>
          <w:szCs w:val="28"/>
          <w:lang w:eastAsia="ru-RU"/>
        </w:rPr>
        <w:t>Предмет Договора</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426"/>
          <w:tab w:val="num" w:pos="851"/>
          <w:tab w:val="num"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E76F2D">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7D6EEB">
        <w:rPr>
          <w:rFonts w:ascii="Times New Roman" w:eastAsia="Times New Roman" w:hAnsi="Times New Roman" w:cs="Times New Roman"/>
          <w:sz w:val="24"/>
          <w:szCs w:val="24"/>
          <w:lang w:eastAsia="ru-RU"/>
        </w:rPr>
        <w:t>367,9</w:t>
      </w:r>
      <w:r w:rsidR="008E40BC">
        <w:rPr>
          <w:rFonts w:ascii="Times New Roman" w:eastAsia="Times New Roman" w:hAnsi="Times New Roman" w:cs="Times New Roman"/>
          <w:sz w:val="24"/>
          <w:szCs w:val="24"/>
          <w:lang w:eastAsia="ru-RU"/>
        </w:rPr>
        <w:t xml:space="preserve"> </w:t>
      </w:r>
      <w:r w:rsidRPr="00E76F2D">
        <w:rPr>
          <w:rFonts w:ascii="Times New Roman" w:eastAsia="Times New Roman" w:hAnsi="Times New Roman" w:cs="Times New Roman"/>
          <w:sz w:val="24"/>
          <w:szCs w:val="24"/>
          <w:lang w:eastAsia="ru-RU"/>
        </w:rPr>
        <w:t xml:space="preserve">кв.м. в составе:  ______________________________, расположенные по адресу: г. Москва, Варшавское шоссе, д. 125 (далее - Объект). </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851"/>
          <w:tab w:val="num" w:pos="1134"/>
        </w:tabs>
        <w:overflowPunct w:val="0"/>
        <w:autoSpaceDE w:val="0"/>
        <w:autoSpaceDN w:val="0"/>
        <w:adjustRightInd w:val="0"/>
        <w:spacing w:after="0" w:line="300" w:lineRule="exact"/>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E76F2D">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E76F2D">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E76F2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E76F2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numPr>
          <w:ilvl w:val="1"/>
          <w:numId w:val="0"/>
        </w:numPr>
        <w:tabs>
          <w:tab w:val="num" w:pos="284"/>
          <w:tab w:val="left" w:pos="99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E76F2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E76F2D" w:rsidRPr="00E76F2D" w:rsidRDefault="00E76F2D"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E76F2D">
        <w:rPr>
          <w:rFonts w:ascii="Times New Roman" w:eastAsia="Times New Roman" w:hAnsi="Times New Roman" w:cs="Times New Roman"/>
          <w:b/>
          <w:sz w:val="28"/>
          <w:szCs w:val="28"/>
          <w:lang w:eastAsia="ru-RU"/>
        </w:rPr>
        <w:t>Права и обязанности Сторон</w:t>
      </w: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b/>
          <w:sz w:val="24"/>
          <w:szCs w:val="24"/>
          <w:lang w:eastAsia="zh-TW"/>
        </w:rPr>
        <w:lastRenderedPageBreak/>
        <w:t xml:space="preserve">        2.1 Арендодатель обязуется: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2.2. Арендатор обязуется: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E76F2D" w:rsidRPr="00E76F2D" w:rsidRDefault="00E76F2D" w:rsidP="00E76F2D">
      <w:pPr>
        <w:tabs>
          <w:tab w:val="left" w:pos="709"/>
        </w:tabs>
        <w:spacing w:line="240" w:lineRule="auto"/>
        <w:ind w:firstLine="720"/>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 xml:space="preserve">2.2.3.  </w:t>
      </w:r>
      <w:r w:rsidRPr="00E76F2D">
        <w:rPr>
          <w:rFonts w:ascii="Times New Roman" w:eastAsia="Times New Roman" w:hAnsi="Times New Roman" w:cs="Times New Roman"/>
          <w:color w:val="000000"/>
          <w:spacing w:val="7"/>
          <w:sz w:val="24"/>
          <w:szCs w:val="24"/>
          <w:shd w:val="clear" w:color="auto" w:fill="FFFFFF"/>
          <w:lang w:eastAsia="zh-TW"/>
        </w:rPr>
        <w:t>не сдавать</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 xml:space="preserve">Объект в субаренду </w:t>
      </w:r>
      <w:r w:rsidRPr="00E76F2D">
        <w:rPr>
          <w:rFonts w:ascii="Times New Roman" w:eastAsia="Times New Roman" w:hAnsi="Times New Roman" w:cs="Times New Roman"/>
          <w:color w:val="000000"/>
          <w:spacing w:val="7"/>
          <w:sz w:val="24"/>
          <w:szCs w:val="24"/>
          <w:shd w:val="clear" w:color="auto" w:fill="FFFFFF"/>
          <w:lang w:eastAsia="zh-TW"/>
        </w:rPr>
        <w:t>и не заключать</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 xml:space="preserve">сделки, </w:t>
      </w:r>
      <w:r w:rsidRPr="00E76F2D">
        <w:rPr>
          <w:rFonts w:ascii="Times New Roman" w:eastAsia="Times New Roman" w:hAnsi="Times New Roman" w:cs="Times New Roman"/>
          <w:color w:val="000000"/>
          <w:spacing w:val="7"/>
          <w:sz w:val="24"/>
          <w:szCs w:val="24"/>
          <w:shd w:val="clear" w:color="auto" w:fill="FFFFFF"/>
          <w:lang w:eastAsia="zh-TW"/>
        </w:rPr>
        <w:t>следствием</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2.2.8.</w:t>
      </w:r>
      <w:r w:rsidRPr="00E76F2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E76F2D" w:rsidRPr="00E76F2D" w:rsidRDefault="00E76F2D" w:rsidP="00E76F2D">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lastRenderedPageBreak/>
        <w:t xml:space="preserve">         2.2.9.</w:t>
      </w:r>
      <w:r w:rsidRPr="00E76F2D">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2.2.10.</w:t>
      </w:r>
      <w:r w:rsidRPr="00E76F2D">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2.2.11.</w:t>
      </w:r>
      <w:r w:rsidRPr="00E76F2D">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2.2.12.</w:t>
      </w:r>
      <w:r w:rsidRPr="00E76F2D">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2.2.13.</w:t>
      </w:r>
      <w:r w:rsidRPr="00E76F2D">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2.2.14.</w:t>
      </w:r>
      <w:r w:rsidRPr="00E76F2D">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2.2.15.</w:t>
      </w:r>
      <w:r w:rsidRPr="00E76F2D">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2.2.16.</w:t>
      </w:r>
      <w:r w:rsidRPr="00E76F2D">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2.2.17.</w:t>
      </w:r>
      <w:r w:rsidRPr="00E76F2D">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2.2.18.</w:t>
      </w:r>
      <w:r w:rsidRPr="00E76F2D">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2.3. Арендодатель имеет право:</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2.4 Арендатор имеет право:</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E76F2D" w:rsidRPr="00E76F2D" w:rsidRDefault="00E76F2D" w:rsidP="00E76F2D">
      <w:pPr>
        <w:tabs>
          <w:tab w:val="left" w:pos="709"/>
          <w:tab w:val="left" w:pos="1418"/>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E76F2D" w:rsidRPr="00E76F2D" w:rsidRDefault="00E76F2D" w:rsidP="00E76F2D">
      <w:pPr>
        <w:tabs>
          <w:tab w:val="left" w:pos="709"/>
        </w:tabs>
        <w:spacing w:line="240" w:lineRule="auto"/>
        <w:ind w:firstLine="720"/>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p>
    <w:p w:rsidR="00E76F2D" w:rsidRPr="00E76F2D" w:rsidRDefault="00E76F2D" w:rsidP="000F1B98">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E76F2D">
        <w:rPr>
          <w:rFonts w:ascii="Times New Roman" w:eastAsia="Times New Roman" w:hAnsi="Times New Roman" w:cs="Times New Roman"/>
          <w:b/>
          <w:sz w:val="28"/>
          <w:szCs w:val="28"/>
          <w:lang w:eastAsia="ru-RU"/>
        </w:rPr>
        <w:t>Арендная плата и порядок расчетов</w:t>
      </w:r>
    </w:p>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E76F2D" w:rsidRPr="00E76F2D" w:rsidRDefault="00E76F2D" w:rsidP="00E76F2D">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E76F2D">
        <w:rPr>
          <w:rFonts w:ascii="Times New Roman" w:eastAsia="Times New Roman" w:hAnsi="Times New Roman" w:cs="Times New Roman"/>
          <w:sz w:val="24"/>
          <w:szCs w:val="24"/>
          <w:lang w:eastAsia="ru-RU"/>
        </w:rPr>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rsidR="00E76F2D" w:rsidRPr="00E76F2D" w:rsidRDefault="00E76F2D" w:rsidP="00E76F2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3.2.</w:t>
      </w:r>
      <w:r w:rsidRPr="00E76F2D">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E76F2D" w:rsidRPr="00E76F2D" w:rsidRDefault="00E76F2D" w:rsidP="00E76F2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3.3.</w:t>
      </w:r>
      <w:r w:rsidRPr="00E76F2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E76F2D">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E76F2D">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num" w:pos="426"/>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E76F2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r w:rsidRPr="00E76F2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E76F2D" w:rsidRPr="00E76F2D" w:rsidRDefault="00E76F2D" w:rsidP="00E76F2D">
      <w:pPr>
        <w:tabs>
          <w:tab w:val="num" w:pos="426"/>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E76F2D">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E76F2D" w:rsidRPr="00E76F2D" w:rsidRDefault="00E76F2D" w:rsidP="00E76F2D">
      <w:pPr>
        <w:tabs>
          <w:tab w:val="left" w:pos="1134"/>
        </w:tabs>
        <w:overflowPunct w:val="0"/>
        <w:autoSpaceDE w:val="0"/>
        <w:autoSpaceDN w:val="0"/>
        <w:adjustRightInd w:val="0"/>
        <w:spacing w:after="0" w:line="240" w:lineRule="auto"/>
        <w:ind w:left="709" w:firstLine="709"/>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E76F2D">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w:t>
      </w:r>
      <w:r w:rsidR="007D6EEB">
        <w:rPr>
          <w:rFonts w:ascii="Times New Roman" w:eastAsia="Times New Roman" w:hAnsi="Times New Roman" w:cs="Times New Roman"/>
          <w:sz w:val="24"/>
          <w:szCs w:val="24"/>
          <w:lang w:eastAsia="ru-RU"/>
        </w:rPr>
        <w:t xml:space="preserve"> 183 950,00</w:t>
      </w:r>
      <w:r w:rsidRPr="00E76F2D">
        <w:rPr>
          <w:rFonts w:ascii="Times New Roman" w:eastAsia="Times New Roman" w:hAnsi="Times New Roman" w:cs="Times New Roman"/>
          <w:sz w:val="24"/>
          <w:szCs w:val="24"/>
          <w:lang w:eastAsia="ru-RU"/>
        </w:rPr>
        <w:t>(</w:t>
      </w:r>
      <w:r w:rsidR="007D6EEB">
        <w:rPr>
          <w:rFonts w:ascii="Times New Roman" w:eastAsia="Times New Roman" w:hAnsi="Times New Roman" w:cs="Times New Roman"/>
          <w:sz w:val="24"/>
          <w:szCs w:val="24"/>
          <w:lang w:eastAsia="ru-RU"/>
        </w:rPr>
        <w:t>Сто восемьдесят три тысячи девятьсот пятьдесят</w:t>
      </w:r>
      <w:r w:rsidRPr="00E76F2D">
        <w:rPr>
          <w:rFonts w:ascii="Times New Roman" w:eastAsia="Times New Roman" w:hAnsi="Times New Roman" w:cs="Times New Roman"/>
          <w:sz w:val="24"/>
          <w:szCs w:val="24"/>
          <w:lang w:eastAsia="ru-RU"/>
        </w:rPr>
        <w:t>)рублей</w:t>
      </w:r>
      <w:r w:rsidR="007D6EEB">
        <w:rPr>
          <w:rFonts w:ascii="Times New Roman" w:eastAsia="Times New Roman" w:hAnsi="Times New Roman" w:cs="Times New Roman"/>
          <w:sz w:val="24"/>
          <w:szCs w:val="24"/>
          <w:lang w:eastAsia="ru-RU"/>
        </w:rPr>
        <w:t xml:space="preserve"> 00 </w:t>
      </w:r>
      <w:r w:rsidRPr="00E76F2D">
        <w:rPr>
          <w:rFonts w:ascii="Times New Roman" w:eastAsia="Times New Roman" w:hAnsi="Times New Roman" w:cs="Times New Roman"/>
          <w:sz w:val="24"/>
          <w:szCs w:val="24"/>
          <w:lang w:eastAsia="ru-RU"/>
        </w:rPr>
        <w:t>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E76F2D">
        <w:rPr>
          <w:rFonts w:ascii="Arial Narrow" w:eastAsia="Times New Roman" w:hAnsi="Arial Narrow" w:cs="Arial Narrow"/>
          <w:i/>
          <w:iCs/>
          <w:spacing w:val="-10"/>
          <w:sz w:val="24"/>
          <w:szCs w:val="24"/>
          <w:shd w:val="clear" w:color="auto" w:fill="FFFFFF"/>
          <w:lang w:eastAsia="ru-RU"/>
        </w:rPr>
        <w:t xml:space="preserve"> (у</w:t>
      </w:r>
      <w:r w:rsidRPr="00E76F2D">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E76F2D" w:rsidRPr="00E76F2D" w:rsidRDefault="00E76F2D" w:rsidP="00E76F2D">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0F1B98">
      <w:pPr>
        <w:pStyle w:val="a6"/>
        <w:tabs>
          <w:tab w:val="num" w:pos="284"/>
        </w:tabs>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E76F2D">
        <w:rPr>
          <w:rFonts w:ascii="Times New Roman" w:eastAsia="Times New Roman" w:hAnsi="Times New Roman" w:cs="Times New Roman"/>
          <w:b/>
          <w:sz w:val="28"/>
          <w:szCs w:val="28"/>
          <w:lang w:eastAsia="ru-RU"/>
        </w:rPr>
        <w:t>Порядок возврата арендуемого помещения Арендодателю</w:t>
      </w:r>
    </w:p>
    <w:p w:rsidR="00E76F2D" w:rsidRPr="00E76F2D" w:rsidRDefault="00E76F2D" w:rsidP="00E76F2D">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E76F2D">
        <w:rPr>
          <w:rFonts w:ascii="Times New Roman" w:eastAsia="Times New Roman" w:hAnsi="Times New Roman" w:cs="Times New Roman"/>
          <w:sz w:val="28"/>
          <w:szCs w:val="28"/>
          <w:lang w:eastAsia="ru-RU"/>
        </w:rPr>
        <w:tab/>
      </w:r>
    </w:p>
    <w:p w:rsidR="00E76F2D" w:rsidRPr="00E76F2D" w:rsidRDefault="00E76F2D"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E76F2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E76F2D" w:rsidRPr="00E76F2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E76F2D" w:rsidRPr="00E76F2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E76F2D" w:rsidRPr="00E76F2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E76F2D" w:rsidRPr="00E76F2D" w:rsidRDefault="00E76F2D" w:rsidP="000F1B98">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в соответствии с п. 1.5.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4.5.</w:t>
      </w:r>
      <w:r w:rsidR="00E76F2D" w:rsidRPr="00E76F2D">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E76F2D" w:rsidRPr="00E76F2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E76F2D" w:rsidRPr="00E76F2D">
        <w:rPr>
          <w:rFonts w:ascii="Times New Roman" w:eastAsia="Times New Roman" w:hAnsi="Times New Roman" w:cs="Times New Roman"/>
          <w:b/>
          <w:sz w:val="28"/>
          <w:szCs w:val="28"/>
          <w:lang w:eastAsia="ru-RU"/>
        </w:rPr>
        <w:t xml:space="preserve">Ответственность Сторон </w:t>
      </w:r>
    </w:p>
    <w:p w:rsidR="00E76F2D" w:rsidRPr="00E76F2D" w:rsidRDefault="00E76F2D" w:rsidP="00E76F2D">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E76F2D" w:rsidRPr="00E76F2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E76F2D" w:rsidRPr="00E76F2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E76F2D" w:rsidRPr="00E76F2D">
        <w:rPr>
          <w:rFonts w:ascii="Times New Roman" w:eastAsia="Times New Roman" w:hAnsi="Times New Roman" w:cs="Times New Roman"/>
          <w:iCs/>
          <w:sz w:val="24"/>
          <w:szCs w:val="24"/>
          <w:lang w:eastAsia="ru-RU"/>
        </w:rPr>
        <w:t>0,1(одна десятая) процента</w:t>
      </w:r>
      <w:r w:rsidR="00E76F2D" w:rsidRPr="00E76F2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E76F2D" w:rsidRPr="00E76F2D" w:rsidRDefault="00E76F2D" w:rsidP="000F1B98">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E76F2D" w:rsidRPr="00E76F2D">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00E76F2D" w:rsidRPr="00E76F2D">
        <w:rPr>
          <w:rFonts w:ascii="Times New Roman" w:eastAsia="Times New Roman" w:hAnsi="Times New Roman" w:cs="Times New Roman"/>
          <w:sz w:val="24"/>
          <w:szCs w:val="24"/>
          <w:lang w:eastAsia="ru-RU"/>
        </w:rPr>
        <w:tab/>
      </w:r>
      <w:r w:rsidR="00E76F2D" w:rsidRPr="00E76F2D">
        <w:rPr>
          <w:rFonts w:ascii="Times New Roman" w:eastAsia="Times New Roman" w:hAnsi="Times New Roman" w:cs="Times New Roman"/>
          <w:iCs/>
          <w:sz w:val="24"/>
          <w:szCs w:val="24"/>
          <w:lang w:eastAsia="ru-RU"/>
        </w:rPr>
        <w:t>______________(____________________) рублей ____ копеек.</w:t>
      </w:r>
    </w:p>
    <w:p w:rsidR="00E76F2D" w:rsidRPr="00E76F2D" w:rsidRDefault="00E76F2D" w:rsidP="000F1B98">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E76F2D" w:rsidRPr="00E76F2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E76F2D" w:rsidRPr="00E76F2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E76F2D" w:rsidRPr="00E76F2D">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E76F2D" w:rsidRPr="00E76F2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E76F2D" w:rsidRPr="00E76F2D" w:rsidRDefault="00E76F2D" w:rsidP="000F1B98">
      <w:pPr>
        <w:tabs>
          <w:tab w:val="left" w:pos="113"/>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E76F2D" w:rsidRPr="00E76F2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E76F2D" w:rsidRPr="00E76F2D" w:rsidRDefault="000F1B98"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E76F2D" w:rsidRPr="00E76F2D">
        <w:rPr>
          <w:rFonts w:ascii="Times New Roman" w:eastAsia="Times New Roman" w:hAnsi="Times New Roman" w:cs="Times New Roman"/>
          <w:b/>
          <w:sz w:val="28"/>
          <w:szCs w:val="28"/>
          <w:lang w:eastAsia="ru-RU"/>
        </w:rPr>
        <w:t>Обстоятельства непреодолимой силы</w:t>
      </w:r>
    </w:p>
    <w:p w:rsidR="00E76F2D" w:rsidRPr="00E76F2D" w:rsidRDefault="00E76F2D" w:rsidP="00E76F2D">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E76F2D" w:rsidRPr="00E76F2D" w:rsidRDefault="00E76F2D" w:rsidP="00E76F2D">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t xml:space="preserve">            6.2. </w:t>
      </w:r>
      <w:r w:rsidRPr="00E76F2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E76F2D" w:rsidRPr="00E76F2D" w:rsidRDefault="00E76F2D" w:rsidP="00E76F2D">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t xml:space="preserve">           6.3.</w:t>
      </w:r>
      <w:r w:rsidRPr="00E76F2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E76F2D" w:rsidRPr="00E76F2D">
        <w:rPr>
          <w:rFonts w:ascii="Times New Roman" w:eastAsia="Times New Roman" w:hAnsi="Times New Roman" w:cs="Times New Roman"/>
          <w:b/>
          <w:sz w:val="28"/>
          <w:szCs w:val="28"/>
          <w:lang w:eastAsia="ru-RU"/>
        </w:rPr>
        <w:t xml:space="preserve">Конфиденциальность </w:t>
      </w:r>
    </w:p>
    <w:p w:rsidR="00E76F2D" w:rsidRPr="00E76F2D" w:rsidRDefault="00E76F2D" w:rsidP="00E76F2D">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color w:val="000000"/>
          <w:sz w:val="24"/>
          <w:szCs w:val="24"/>
          <w:lang w:eastAsia="ru-RU"/>
        </w:rPr>
        <w:t xml:space="preserve"> </w:t>
      </w:r>
      <w:r w:rsidRPr="00E76F2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E76F2D" w:rsidRPr="00E76F2D">
        <w:rPr>
          <w:rFonts w:ascii="Times New Roman" w:eastAsia="Times New Roman" w:hAnsi="Times New Roman" w:cs="Times New Roman"/>
          <w:b/>
          <w:sz w:val="28"/>
          <w:szCs w:val="28"/>
          <w:lang w:eastAsia="zh-TW"/>
        </w:rPr>
        <w:t xml:space="preserve">Порядок разрешения споров </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E76F2D" w:rsidRPr="00E76F2D" w:rsidRDefault="00E76F2D" w:rsidP="00E76F2D">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E76F2D">
        <w:rPr>
          <w:rFonts w:ascii="Times New Roman" w:eastAsia="Times New Roman" w:hAnsi="Times New Roman" w:cs="Times New Roman"/>
          <w:b/>
          <w:sz w:val="28"/>
          <w:szCs w:val="28"/>
          <w:lang w:eastAsia="zh-TW"/>
        </w:rPr>
        <w:t>9. Одностороннее расторжение Договора</w:t>
      </w:r>
    </w:p>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E76F2D">
        <w:rPr>
          <w:rFonts w:ascii="Times New Roman" w:eastAsia="Times New Roman" w:hAnsi="Times New Roman" w:cs="Times New Roman"/>
          <w:i/>
          <w:iCs/>
          <w:sz w:val="24"/>
          <w:szCs w:val="24"/>
          <w:lang w:eastAsia="zh-TW"/>
        </w:rPr>
        <w:t xml:space="preserve"> </w:t>
      </w:r>
      <w:r w:rsidRPr="00E76F2D">
        <w:rPr>
          <w:rFonts w:ascii="Times New Roman" w:eastAsia="Times New Roman" w:hAnsi="Times New Roman" w:cs="Times New Roman"/>
          <w:sz w:val="24"/>
          <w:szCs w:val="24"/>
          <w:lang w:eastAsia="zh-TW"/>
        </w:rPr>
        <w:t>календарных дней, в любом из следующих случаев:</w:t>
      </w: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E76F2D" w:rsidRPr="00E76F2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E76F2D" w:rsidRPr="00E76F2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0F1B98"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E76F2D" w:rsidRPr="00E76F2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E76F2D" w:rsidRPr="00E76F2D">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E76F2D" w:rsidRPr="00E76F2D">
        <w:rPr>
          <w:rFonts w:ascii="Times New Roman" w:eastAsia="Times New Roman" w:hAnsi="Times New Roman" w:cs="Times New Roman"/>
          <w:i/>
          <w:iCs/>
          <w:sz w:val="24"/>
          <w:szCs w:val="24"/>
          <w:lang w:eastAsia="zh-TW"/>
        </w:rPr>
        <w:t xml:space="preserve"> (если применимо</w:t>
      </w:r>
      <w:r w:rsidR="00E76F2D" w:rsidRPr="00E76F2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9.2.</w:t>
      </w:r>
      <w:r w:rsidR="00E76F2D" w:rsidRPr="00E76F2D">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E76F2D" w:rsidRPr="00E76F2D">
        <w:rPr>
          <w:rFonts w:ascii="Times New Roman" w:eastAsia="Times New Roman" w:hAnsi="Times New Roman" w:cs="Times New Roman"/>
          <w:i/>
          <w:iCs/>
          <w:sz w:val="24"/>
          <w:szCs w:val="24"/>
          <w:lang w:eastAsia="zh-TW"/>
        </w:rPr>
        <w:t xml:space="preserve"> </w:t>
      </w:r>
      <w:r w:rsidR="00E76F2D" w:rsidRPr="00E76F2D">
        <w:rPr>
          <w:rFonts w:ascii="Times New Roman" w:eastAsia="Times New Roman" w:hAnsi="Times New Roman" w:cs="Times New Roman"/>
          <w:sz w:val="24"/>
          <w:szCs w:val="24"/>
          <w:lang w:eastAsia="zh-TW"/>
        </w:rPr>
        <w:t>календарных дней до предполагаемого дня расторжения.</w:t>
      </w:r>
    </w:p>
    <w:p w:rsidR="00E76F2D"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9.3.</w:t>
      </w:r>
      <w:r w:rsidRPr="00E76F2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w:t>
      </w: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9.4. </w:t>
      </w:r>
      <w:r w:rsidRPr="00E76F2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F1B98"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9.5.</w:t>
      </w:r>
      <w:r w:rsidRPr="00E76F2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F1B98"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9.6.</w:t>
      </w:r>
      <w:r w:rsidRPr="00E76F2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E76F2D" w:rsidRPr="00E76F2D" w:rsidRDefault="00E76F2D" w:rsidP="000F1B98">
      <w:pPr>
        <w:tabs>
          <w:tab w:val="num" w:pos="851"/>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76F2D">
        <w:rPr>
          <w:rFonts w:ascii="Times New Roman" w:eastAsia="Times New Roman" w:hAnsi="Times New Roman" w:cs="Times New Roman"/>
          <w:b/>
          <w:sz w:val="28"/>
          <w:szCs w:val="28"/>
          <w:lang w:eastAsia="ru-RU"/>
        </w:rPr>
        <w:t>10. Прочие условия</w:t>
      </w:r>
    </w:p>
    <w:p w:rsidR="00E76F2D" w:rsidRPr="00E76F2D" w:rsidRDefault="00E76F2D" w:rsidP="00E76F2D">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E76F2D" w:rsidRPr="00E76F2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E76F2D" w:rsidRPr="00E76F2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E76F2D" w:rsidRPr="00E76F2D" w:rsidRDefault="00E76F2D" w:rsidP="00E76F2D">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E76F2D">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E76F2D" w:rsidRPr="00E76F2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E76F2D" w:rsidRPr="00E76F2D">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E76F2D" w:rsidRPr="00E76F2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E76F2D" w:rsidRPr="00E76F2D">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10.6.</w:t>
      </w:r>
      <w:r w:rsidR="00E76F2D" w:rsidRPr="00E76F2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E76F2D" w:rsidRPr="00E76F2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E76F2D" w:rsidRPr="00E76F2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E76F2D" w:rsidRPr="00E76F2D">
        <w:rPr>
          <w:rFonts w:ascii="Times New Roman" w:eastAsia="Times New Roman" w:hAnsi="Times New Roman" w:cs="Times New Roman"/>
          <w:i/>
          <w:iCs/>
          <w:sz w:val="24"/>
          <w:szCs w:val="24"/>
          <w:lang w:eastAsia="zh-TW"/>
        </w:rPr>
        <w:t>.</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0F1B98">
        <w:rPr>
          <w:rFonts w:ascii="Times New Roman" w:eastAsia="Times New Roman" w:hAnsi="Times New Roman" w:cs="Times New Roman"/>
          <w:b/>
          <w:sz w:val="24"/>
          <w:szCs w:val="24"/>
          <w:lang w:eastAsia="ru-RU"/>
        </w:rPr>
        <w:t>11.</w:t>
      </w:r>
      <w:r w:rsidR="00E76F2D" w:rsidRPr="00E76F2D">
        <w:rPr>
          <w:rFonts w:ascii="Times New Roman" w:eastAsia="Times New Roman" w:hAnsi="Times New Roman" w:cs="Times New Roman"/>
          <w:b/>
          <w:sz w:val="24"/>
          <w:szCs w:val="24"/>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E76F2D" w:rsidRPr="00E76F2D" w:rsidTr="000F1B98">
        <w:trPr>
          <w:trHeight w:val="6948"/>
        </w:trPr>
        <w:tc>
          <w:tcPr>
            <w:tcW w:w="4928" w:type="dxa"/>
          </w:tcPr>
          <w:p w:rsidR="00E76F2D" w:rsidRPr="00E76F2D" w:rsidRDefault="00E76F2D" w:rsidP="00E76F2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b/>
                <w:sz w:val="24"/>
                <w:szCs w:val="24"/>
                <w:lang w:eastAsia="ru-RU"/>
              </w:rPr>
              <w:t>Арендодатель:</w:t>
            </w:r>
          </w:p>
          <w:p w:rsidR="00E76F2D" w:rsidRPr="00E76F2D" w:rsidRDefault="00E76F2D" w:rsidP="00E76F2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(АО «НИЦЭВТ»),</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E76F2D">
                <w:rPr>
                  <w:rFonts w:ascii="Times New Roman" w:eastAsia="Times New Roman" w:hAnsi="Times New Roman" w:cs="Times New Roman"/>
                  <w:sz w:val="24"/>
                  <w:szCs w:val="24"/>
                  <w:lang w:eastAsia="ru-RU"/>
                </w:rPr>
                <w:t>117587, г</w:t>
              </w:r>
            </w:smartTag>
            <w:r w:rsidRPr="00E76F2D">
              <w:rPr>
                <w:rFonts w:ascii="Times New Roman" w:eastAsia="Times New Roman" w:hAnsi="Times New Roman" w:cs="Times New Roman"/>
                <w:sz w:val="24"/>
                <w:szCs w:val="24"/>
                <w:lang w:eastAsia="ru-RU"/>
              </w:rPr>
              <w:t>. Москва, Варшавское шоссе, 125, стр. 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E76F2D">
                <w:rPr>
                  <w:rFonts w:ascii="Times New Roman" w:eastAsia="Times New Roman" w:hAnsi="Times New Roman" w:cs="Times New Roman"/>
                  <w:sz w:val="24"/>
                  <w:szCs w:val="24"/>
                  <w:lang w:eastAsia="ru-RU"/>
                </w:rPr>
                <w:t>117587, г</w:t>
              </w:r>
            </w:smartTag>
            <w:r w:rsidRPr="00E76F2D">
              <w:rPr>
                <w:rFonts w:ascii="Times New Roman" w:eastAsia="Times New Roman" w:hAnsi="Times New Roman" w:cs="Times New Roman"/>
                <w:sz w:val="24"/>
                <w:szCs w:val="24"/>
                <w:lang w:eastAsia="ru-RU"/>
              </w:rPr>
              <w:t>. Москва, Варшавское шоссе, 125, стр. 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ИНН 7726019325 КПП 772601001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ОГРН 1027700015298</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Р/с 40702810938060111370</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в Московском банке ПАО «Сбербанк России»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К/с 30101810400000000225</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БИК 044525225</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Телефон 319-1790, факс 319-6978</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Временный генеральный директор</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_____________________Симонов К.Б.</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М.П.</w:t>
            </w:r>
          </w:p>
        </w:tc>
        <w:tc>
          <w:tcPr>
            <w:tcW w:w="4770" w:type="dxa"/>
          </w:tcPr>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E76F2D">
              <w:rPr>
                <w:rFonts w:ascii="Times New Roman" w:eastAsia="Times New Roman" w:hAnsi="Times New Roman" w:cs="Times New Roman"/>
                <w:b/>
                <w:bCs/>
                <w:sz w:val="24"/>
                <w:szCs w:val="24"/>
                <w:lang w:eastAsia="ru-RU"/>
              </w:rPr>
              <w:t>Арендатор:</w:t>
            </w:r>
          </w:p>
          <w:p w:rsidR="00E76F2D" w:rsidRPr="00E76F2D" w:rsidRDefault="00E76F2D" w:rsidP="00E76F2D">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___________________________________</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napToGrid w:val="0"/>
                <w:sz w:val="24"/>
                <w:szCs w:val="24"/>
                <w:lang w:eastAsia="ru-RU"/>
              </w:rPr>
              <w:t xml:space="preserve">Адрес: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napToGrid w:val="0"/>
                <w:sz w:val="24"/>
                <w:szCs w:val="24"/>
                <w:lang w:eastAsia="ru-RU"/>
              </w:rPr>
              <w:t xml:space="preserve">Телефон: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ИНН  / КПП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z w:val="24"/>
                <w:szCs w:val="24"/>
                <w:lang w:eastAsia="ru-RU"/>
              </w:rPr>
              <w:t>ОГРН</w:t>
            </w:r>
            <w:r w:rsidRPr="00E76F2D">
              <w:rPr>
                <w:rFonts w:ascii="Times New Roman" w:eastAsia="Times New Roman" w:hAnsi="Times New Roman" w:cs="Times New Roman"/>
                <w:color w:val="000000"/>
                <w:sz w:val="24"/>
                <w:szCs w:val="24"/>
                <w:lang w:eastAsia="ru-RU"/>
              </w:rPr>
              <w:t xml:space="preserve">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р/с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z w:val="24"/>
                <w:szCs w:val="24"/>
                <w:lang w:eastAsia="ru-RU"/>
              </w:rPr>
              <w:t xml:space="preserve"> в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к/с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БИК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Генеральный директор</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М.П. </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Default="000F1B9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E76F2D" w:rsidRDefault="000F1B98"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 xml:space="preserve">                                                                                   Приложение № 1 к договору аренды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 xml:space="preserve">недвижимого имущества от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«__»_____201__г. №_________</w:t>
      </w:r>
    </w:p>
    <w:p w:rsidR="00E76F2D" w:rsidRPr="00E76F2D" w:rsidRDefault="00E76F2D" w:rsidP="00E76F2D">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ab/>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spacing w:after="1141" w:line="270" w:lineRule="exact"/>
        <w:rPr>
          <w:rFonts w:ascii="Arial Narrow" w:eastAsia="Times New Roman" w:hAnsi="Arial Narrow" w:cs="Arial Narrow"/>
          <w:b/>
          <w:bCs/>
          <w:i/>
          <w:iCs/>
          <w:spacing w:val="-20"/>
          <w:sz w:val="27"/>
          <w:szCs w:val="27"/>
          <w:lang w:eastAsia="ru-RU"/>
        </w:rPr>
      </w:pPr>
      <w:r w:rsidRPr="00E76F2D">
        <w:rPr>
          <w:rFonts w:ascii="Arial Narrow" w:eastAsia="Times New Roman" w:hAnsi="Arial Narrow" w:cs="Arial Narrow"/>
          <w:i/>
          <w:iCs/>
          <w:spacing w:val="-20"/>
          <w:sz w:val="24"/>
          <w:szCs w:val="24"/>
        </w:rPr>
        <w:tab/>
        <w:t xml:space="preserve">                                       </w:t>
      </w:r>
      <w:r w:rsidRPr="00E76F2D">
        <w:rPr>
          <w:rFonts w:ascii="Arial Narrow" w:eastAsia="Times New Roman" w:hAnsi="Arial Narrow" w:cs="Arial Narrow"/>
          <w:b/>
          <w:bCs/>
          <w:i/>
          <w:iCs/>
          <w:spacing w:val="-20"/>
          <w:sz w:val="27"/>
          <w:szCs w:val="27"/>
          <w:lang w:eastAsia="ru-RU"/>
        </w:rPr>
        <w:t>Характеристики и экспликация помещений</w:t>
      </w:r>
      <w:r w:rsidRPr="00E76F2D">
        <w:rPr>
          <w:rFonts w:ascii="Arial Narrow" w:eastAsia="Times New Roman" w:hAnsi="Arial Narrow" w:cs="Arial Narrow"/>
          <w:i/>
          <w:iCs/>
          <w:spacing w:val="-10"/>
          <w:sz w:val="26"/>
          <w:szCs w:val="26"/>
          <w:shd w:val="clear" w:color="auto" w:fill="FFFFFF"/>
          <w:lang w:eastAsia="ru-RU"/>
        </w:rPr>
        <w:t xml:space="preserve"> (если применимо)</w:t>
      </w:r>
    </w:p>
    <w:p w:rsidR="00E76F2D" w:rsidRPr="00E76F2D" w:rsidRDefault="00E76F2D" w:rsidP="00E76F2D">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E76F2D">
        <w:rPr>
          <w:rFonts w:ascii="Times New Roman" w:eastAsia="Times New Roman" w:hAnsi="Times New Roman" w:cs="Times New Roman"/>
          <w:b/>
          <w:bCs/>
          <w:sz w:val="24"/>
          <w:szCs w:val="24"/>
        </w:rPr>
        <w:tab/>
        <w:t xml:space="preserve">                </w:t>
      </w:r>
      <w:r w:rsidRPr="00E76F2D">
        <w:rPr>
          <w:rFonts w:ascii="Times New Roman" w:eastAsia="Times New Roman" w:hAnsi="Times New Roman" w:cs="Times New Roman"/>
          <w:b/>
          <w:bCs/>
          <w:i/>
          <w:sz w:val="28"/>
          <w:szCs w:val="28"/>
        </w:rPr>
        <w:t>План размещения</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 xml:space="preserve">                                                                                   Приложение № 2 к договору аренды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 xml:space="preserve">недвижимого имущества от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«__»_____201__г. №_________</w:t>
      </w:r>
    </w:p>
    <w:p w:rsidR="00E76F2D" w:rsidRPr="00E76F2D" w:rsidRDefault="00E76F2D" w:rsidP="00E76F2D">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(Правоустанавливающие документы на недвижимое имущество)</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 xml:space="preserve">               </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E76F2D" w:rsidRPr="00E76F2D" w:rsidTr="000F1B98">
        <w:trPr>
          <w:trHeight w:val="1800"/>
          <w:jc w:val="right"/>
        </w:trPr>
        <w:tc>
          <w:tcPr>
            <w:tcW w:w="3600" w:type="dxa"/>
          </w:tcPr>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0"/>
                <w:szCs w:val="20"/>
              </w:rPr>
            </w:pPr>
            <w:r w:rsidRPr="00E76F2D">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0"/>
                <w:szCs w:val="20"/>
              </w:rPr>
            </w:pPr>
            <w:r w:rsidRPr="00E76F2D">
              <w:rPr>
                <w:rFonts w:ascii="Times New Roman" w:eastAsia="Times New Roman" w:hAnsi="Times New Roman" w:cs="Times New Roman"/>
                <w:sz w:val="20"/>
                <w:szCs w:val="20"/>
              </w:rPr>
              <w:t>от «___»______201__ г. №_________</w:t>
            </w:r>
          </w:p>
        </w:tc>
      </w:tr>
    </w:tbl>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АКТ</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приема-передачи</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Times New Roman" w:hAnsi="Times New Roman" w:cs="Times New Roman"/>
          <w:sz w:val="24"/>
          <w:szCs w:val="24"/>
        </w:rPr>
      </w:pPr>
      <w:r w:rsidRPr="00E76F2D">
        <w:rPr>
          <w:rFonts w:ascii="Times New Roman" w:eastAsia="Calibri" w:hAnsi="Times New Roman" w:cs="Times New Roman"/>
          <w:sz w:val="24"/>
          <w:szCs w:val="24"/>
          <w:lang w:eastAsia="ru-RU"/>
        </w:rPr>
        <w:t xml:space="preserve"> г. Москва                                                                                              </w:t>
      </w:r>
      <w:r w:rsidRPr="00E76F2D">
        <w:rPr>
          <w:rFonts w:ascii="Times New Roman" w:eastAsia="Calibri" w:hAnsi="Times New Roman" w:cs="Times New Roman"/>
          <w:sz w:val="24"/>
          <w:szCs w:val="24"/>
          <w:u w:val="single"/>
          <w:lang w:eastAsia="ru-RU"/>
        </w:rPr>
        <w:t>«____»________201___г.</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АО «НИЦЭВТ», именуемое в дальнейшем "Арендодатель", в лице </w:t>
      </w:r>
      <w:r w:rsidRPr="00E76F2D">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E76F2D">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E76F2D" w:rsidRPr="00E76F2D" w:rsidRDefault="00E76F2D" w:rsidP="00E76F2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E76F2D">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E76F2D">
        <w:rPr>
          <w:rFonts w:ascii="Times New Roman" w:eastAsia="Times New Roman" w:hAnsi="Times New Roman" w:cs="Times New Roman"/>
          <w:sz w:val="24"/>
          <w:szCs w:val="24"/>
          <w:lang w:eastAsia="ru-RU"/>
        </w:rPr>
        <w:t xml:space="preserve">____________________ </w:t>
      </w:r>
      <w:r w:rsidRPr="00E76F2D">
        <w:rPr>
          <w:rFonts w:ascii="Times New Roman" w:eastAsia="Times New Roman" w:hAnsi="Times New Roman" w:cs="Times New Roman"/>
          <w:sz w:val="24"/>
          <w:szCs w:val="24"/>
        </w:rPr>
        <w:t xml:space="preserve">для использования в качестве: </w:t>
      </w:r>
      <w:r w:rsidRPr="00E76F2D">
        <w:rPr>
          <w:rFonts w:ascii="Times New Roman" w:eastAsia="Times New Roman" w:hAnsi="Times New Roman" w:cs="Times New Roman"/>
          <w:color w:val="000000"/>
          <w:sz w:val="24"/>
          <w:szCs w:val="24"/>
        </w:rPr>
        <w:t>__________________.</w:t>
      </w:r>
    </w:p>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АРЕНДОДАТЕЛЬ:</w:t>
      </w:r>
      <w:r w:rsidRPr="00E76F2D">
        <w:rPr>
          <w:rFonts w:ascii="Times New Roman" w:eastAsia="Calibri" w:hAnsi="Times New Roman" w:cs="Times New Roman"/>
          <w:sz w:val="24"/>
          <w:szCs w:val="24"/>
          <w:lang w:eastAsia="ru-RU"/>
        </w:rPr>
        <w:tab/>
        <w:t>АРЕНДАТОР:</w:t>
      </w: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E76F2D" w:rsidRPr="00E76F2D" w:rsidTr="000F1B98">
        <w:tc>
          <w:tcPr>
            <w:tcW w:w="4928" w:type="dxa"/>
            <w:shd w:val="clear" w:color="auto" w:fill="auto"/>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Временный 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АО «НИЦЭВТ»</w:t>
            </w: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_____________________Симонов К.Б.</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М.П.</w:t>
            </w:r>
          </w:p>
        </w:tc>
        <w:tc>
          <w:tcPr>
            <w:tcW w:w="4568" w:type="dxa"/>
            <w:shd w:val="clear" w:color="auto" w:fill="auto"/>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lang w:eastAsia="ru-RU"/>
              </w:rPr>
            </w:pP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 М.П.</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40BC" w:rsidRPr="00E76F2D" w:rsidRDefault="008E40BC"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lastRenderedPageBreak/>
        <w:t>АКТ</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приема-передачи</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(возврата объекта недвижимого имущества)</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к договору № 20/АР-________________</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г. Москва                                                                                                  </w:t>
      </w:r>
      <w:r w:rsidRPr="00E76F2D">
        <w:rPr>
          <w:rFonts w:ascii="Times New Roman" w:eastAsia="Calibri" w:hAnsi="Times New Roman" w:cs="Times New Roman"/>
          <w:sz w:val="24"/>
          <w:szCs w:val="24"/>
          <w:u w:val="single"/>
          <w:lang w:eastAsia="ru-RU"/>
        </w:rPr>
        <w:t>«__»_________201__г.</w:t>
      </w: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АО «НИЦЭВТ», именуемое в дальнейшем "Арендодатель", в лице </w:t>
      </w:r>
      <w:r w:rsidRPr="00E76F2D">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E76F2D">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E76F2D" w:rsidRPr="00E76F2D" w:rsidRDefault="00E76F2D" w:rsidP="00E76F2D">
      <w:pPr>
        <w:widowControl w:val="0"/>
        <w:autoSpaceDE w:val="0"/>
        <w:autoSpaceDN w:val="0"/>
        <w:adjustRightInd w:val="0"/>
        <w:spacing w:after="0" w:line="240" w:lineRule="auto"/>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Принял:                                                                          Сдал:</w:t>
      </w: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АРЕНДОДАТЕЛЬ                                                       АРЕНДАТОР</w:t>
      </w:r>
    </w:p>
    <w:p w:rsidR="00E76F2D" w:rsidRPr="00E76F2D" w:rsidRDefault="00E76F2D" w:rsidP="00E76F2D">
      <w:pPr>
        <w:tabs>
          <w:tab w:val="left" w:pos="5385"/>
        </w:tabs>
        <w:spacing w:after="0" w:line="276" w:lineRule="auto"/>
        <w:rPr>
          <w:rFonts w:ascii="Times New Roman" w:eastAsia="Times New Roman" w:hAnsi="Times New Roman" w:cs="Times New Roman"/>
          <w:sz w:val="24"/>
          <w:szCs w:val="24"/>
        </w:rPr>
      </w:pPr>
    </w:p>
    <w:p w:rsidR="00E76F2D" w:rsidRPr="00E76F2D" w:rsidRDefault="00E76F2D" w:rsidP="00E76F2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E76F2D" w:rsidRPr="00E76F2D" w:rsidTr="000F1B98">
        <w:trPr>
          <w:trHeight w:val="2160"/>
        </w:trPr>
        <w:tc>
          <w:tcPr>
            <w:tcW w:w="5495" w:type="dxa"/>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Временный 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АО «НИЦЭВТ»</w:t>
            </w: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_____________________Симонов К.Б.</w:t>
            </w:r>
          </w:p>
          <w:p w:rsidR="00E76F2D" w:rsidRPr="00E76F2D" w:rsidRDefault="00E76F2D" w:rsidP="00E76F2D">
            <w:pPr>
              <w:tabs>
                <w:tab w:val="left" w:pos="5370"/>
              </w:tabs>
              <w:spacing w:after="0" w:line="276" w:lineRule="auto"/>
              <w:ind w:left="180"/>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М.П.</w:t>
            </w:r>
          </w:p>
        </w:tc>
        <w:tc>
          <w:tcPr>
            <w:tcW w:w="4324" w:type="dxa"/>
          </w:tcPr>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Генеральный директор</w:t>
            </w: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w:t>
            </w: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w:t>
            </w:r>
          </w:p>
          <w:p w:rsidR="00E76F2D" w:rsidRPr="00E76F2D" w:rsidRDefault="00E76F2D" w:rsidP="00E76F2D">
            <w:pPr>
              <w:tabs>
                <w:tab w:val="left" w:pos="72"/>
                <w:tab w:val="left" w:pos="5370"/>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 М.П.</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9B2626" w:rsidRDefault="00E76F2D"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Default="009B2626"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pPr>
        <w:rPr>
          <w:rFonts w:ascii="Times New Roman" w:hAnsi="Times New Roman" w:cs="Times New Roman"/>
          <w:b/>
          <w:sz w:val="28"/>
          <w:szCs w:val="28"/>
        </w:rPr>
      </w:pPr>
      <w:r>
        <w:rPr>
          <w:rFonts w:ascii="Times New Roman" w:hAnsi="Times New Roman" w:cs="Times New Roman"/>
          <w:b/>
          <w:sz w:val="28"/>
          <w:szCs w:val="28"/>
        </w:rPr>
        <w:br w:type="page"/>
      </w:r>
    </w:p>
    <w:p w:rsidR="000F1B98" w:rsidRPr="008E40BC" w:rsidRDefault="000F1B98" w:rsidP="009B2626">
      <w:pPr>
        <w:spacing w:after="0"/>
        <w:ind w:firstLine="709"/>
        <w:jc w:val="both"/>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 xml:space="preserve">Лот №6 </w:t>
      </w:r>
    </w:p>
    <w:p w:rsidR="000F1B98" w:rsidRDefault="000F1B98" w:rsidP="009B2626">
      <w:pPr>
        <w:spacing w:after="0"/>
        <w:ind w:firstLine="709"/>
        <w:jc w:val="both"/>
        <w:rPr>
          <w:rFonts w:ascii="Times New Roman" w:hAnsi="Times New Roman" w:cs="Times New Roman"/>
          <w:b/>
          <w:sz w:val="28"/>
          <w:szCs w:val="28"/>
        </w:rPr>
      </w:pPr>
    </w:p>
    <w:p w:rsidR="000F1B98" w:rsidRPr="000F1B98" w:rsidRDefault="000F1B98" w:rsidP="000F1B98">
      <w:pPr>
        <w:spacing w:after="0" w:line="240" w:lineRule="auto"/>
        <w:jc w:val="center"/>
        <w:rPr>
          <w:rFonts w:ascii="Times New Roman" w:eastAsia="Times New Roman" w:hAnsi="Times New Roman" w:cs="Arial"/>
          <w:b/>
          <w:bCs/>
          <w:iCs/>
          <w:sz w:val="28"/>
          <w:szCs w:val="28"/>
          <w:lang w:eastAsia="ru-RU"/>
        </w:rPr>
      </w:pPr>
      <w:r w:rsidRPr="000F1B98">
        <w:rPr>
          <w:rFonts w:ascii="Times New Roman" w:eastAsia="Times New Roman" w:hAnsi="Times New Roman" w:cs="Arial"/>
          <w:b/>
          <w:bCs/>
          <w:iCs/>
          <w:sz w:val="28"/>
          <w:szCs w:val="28"/>
          <w:lang w:eastAsia="ru-RU"/>
        </w:rPr>
        <w:t>Договор</w:t>
      </w:r>
    </w:p>
    <w:p w:rsidR="000F1B98" w:rsidRPr="000F1B98" w:rsidRDefault="000F1B98" w:rsidP="000F1B98">
      <w:pPr>
        <w:spacing w:after="0" w:line="360" w:lineRule="auto"/>
        <w:jc w:val="center"/>
        <w:rPr>
          <w:rFonts w:ascii="Times New Roman" w:eastAsia="Times New Roman" w:hAnsi="Times New Roman" w:cs="Arial"/>
          <w:b/>
          <w:bCs/>
          <w:iCs/>
          <w:sz w:val="28"/>
          <w:szCs w:val="28"/>
          <w:lang w:eastAsia="ru-RU"/>
        </w:rPr>
      </w:pPr>
      <w:r w:rsidRPr="000F1B98">
        <w:rPr>
          <w:rFonts w:ascii="Times New Roman" w:eastAsia="Times New Roman" w:hAnsi="Times New Roman" w:cs="Arial"/>
          <w:b/>
          <w:bCs/>
          <w:iCs/>
          <w:sz w:val="28"/>
          <w:szCs w:val="28"/>
          <w:lang w:eastAsia="ru-RU"/>
        </w:rPr>
        <w:t>аренды объектов недвижимого имущества № 20/АР-___</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3A0DCD9" wp14:editId="0D455923">
                <wp:simplePos x="0" y="0"/>
                <wp:positionH relativeFrom="column">
                  <wp:posOffset>0</wp:posOffset>
                </wp:positionH>
                <wp:positionV relativeFrom="paragraph">
                  <wp:posOffset>142875</wp:posOffset>
                </wp:positionV>
                <wp:extent cx="798830" cy="228600"/>
                <wp:effectExtent l="0" t="0" r="0" b="0"/>
                <wp:wrapSquare wrapText="bothSides"/>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8A1786" w:rsidRDefault="005D466F" w:rsidP="000F1B98">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0DCD9" id="_x0000_s1031" type="#_x0000_t202" style="position:absolute;left:0;text-align:left;margin-left:0;margin-top:11.25pt;width:62.9pt;height:1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Kv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c&#10;jYKvhwIAABAFAAAOAAAAAAAAAAAAAAAAAC4CAABkcnMvZTJvRG9jLnhtbFBLAQItABQABgAIAAAA&#10;IQAJjonX3AAAAAYBAAAPAAAAAAAAAAAAAAAAAOEEAABkcnMvZG93bnJldi54bWxQSwUGAAAAAAQA&#10;BADzAAAA6gUAAAAA&#10;" stroked="f">
                <v:textbox inset="0,.8mm">
                  <w:txbxContent>
                    <w:p w:rsidR="005D466F" w:rsidRPr="008A1786" w:rsidRDefault="005D466F" w:rsidP="000F1B98">
                      <w:pPr>
                        <w:ind w:firstLine="142"/>
                      </w:pPr>
                      <w:r>
                        <w:t>г. Москва</w:t>
                      </w:r>
                    </w:p>
                  </w:txbxContent>
                </v:textbox>
                <w10:wrap type="square"/>
              </v:shape>
            </w:pict>
          </mc:Fallback>
        </mc:AlternateContent>
      </w:r>
    </w:p>
    <w:p w:rsidR="000F1B98" w:rsidRPr="000F1B98" w:rsidRDefault="000F1B98" w:rsidP="000F1B98">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__________________2018 г.</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0F1B98">
        <w:rPr>
          <w:rFonts w:ascii="Times New Roman" w:eastAsia="Times New Roman" w:hAnsi="Times New Roman" w:cs="Times New Roman"/>
          <w:sz w:val="24"/>
          <w:szCs w:val="24"/>
          <w:lang w:eastAsia="ru-RU"/>
        </w:rPr>
        <w:t xml:space="preserve">, именуемое в дальнейшем </w:t>
      </w:r>
      <w:r w:rsidRPr="000F1B98">
        <w:rPr>
          <w:rFonts w:ascii="Times New Roman" w:eastAsia="Times New Roman" w:hAnsi="Times New Roman" w:cs="Times New Roman"/>
          <w:b/>
          <w:sz w:val="24"/>
          <w:szCs w:val="24"/>
          <w:lang w:eastAsia="ru-RU"/>
        </w:rPr>
        <w:t>«Арендодатель»</w:t>
      </w:r>
      <w:r w:rsidRPr="000F1B98">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09.01.2018 № 05/18, с одной стороны, и </w:t>
      </w:r>
      <w:r w:rsidRPr="000F1B98">
        <w:rPr>
          <w:rFonts w:ascii="Times New Roman" w:eastAsia="Times New Roman" w:hAnsi="Times New Roman" w:cs="Times New Roman"/>
          <w:b/>
          <w:sz w:val="24"/>
          <w:szCs w:val="24"/>
          <w:lang w:eastAsia="ru-RU"/>
        </w:rPr>
        <w:t>_________________________________</w:t>
      </w:r>
      <w:r w:rsidRPr="000F1B98">
        <w:rPr>
          <w:rFonts w:ascii="Times New Roman" w:eastAsia="Times New Roman" w:hAnsi="Times New Roman" w:cs="Times New Roman"/>
          <w:sz w:val="24"/>
          <w:szCs w:val="24"/>
          <w:lang w:eastAsia="ru-RU"/>
        </w:rPr>
        <w:t>, именуемое в дальнейшем «</w:t>
      </w:r>
      <w:r w:rsidRPr="000F1B98">
        <w:rPr>
          <w:rFonts w:ascii="Times New Roman" w:eastAsia="Times New Roman" w:hAnsi="Times New Roman" w:cs="Times New Roman"/>
          <w:b/>
          <w:sz w:val="24"/>
          <w:szCs w:val="24"/>
          <w:lang w:eastAsia="ru-RU"/>
        </w:rPr>
        <w:t>Арендатор</w:t>
      </w:r>
      <w:r w:rsidRPr="000F1B98">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0F1B98">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0F1B98" w:rsidRPr="000F1B98" w:rsidRDefault="000F1B98" w:rsidP="000F1B98">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0F1B98" w:rsidRPr="000F1B98" w:rsidRDefault="000F1B98" w:rsidP="00FF01E9">
      <w:pPr>
        <w:pStyle w:val="a6"/>
        <w:numPr>
          <w:ilvl w:val="0"/>
          <w:numId w:val="22"/>
        </w:num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0F1B98">
        <w:rPr>
          <w:rFonts w:ascii="Times New Roman" w:eastAsia="Times New Roman" w:hAnsi="Times New Roman" w:cs="Times New Roman"/>
          <w:b/>
          <w:sz w:val="28"/>
          <w:szCs w:val="28"/>
          <w:lang w:eastAsia="ru-RU"/>
        </w:rPr>
        <w:t>Предмет Договора</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0F1B98">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7D6EEB">
        <w:rPr>
          <w:rFonts w:ascii="Times New Roman" w:eastAsia="Times New Roman" w:hAnsi="Times New Roman" w:cs="Times New Roman"/>
          <w:sz w:val="24"/>
          <w:szCs w:val="24"/>
          <w:lang w:eastAsia="ru-RU"/>
        </w:rPr>
        <w:t xml:space="preserve">185,2 </w:t>
      </w:r>
      <w:r w:rsidRPr="000F1B98">
        <w:rPr>
          <w:rFonts w:ascii="Times New Roman" w:eastAsia="Times New Roman" w:hAnsi="Times New Roman" w:cs="Times New Roman"/>
          <w:sz w:val="24"/>
          <w:szCs w:val="24"/>
          <w:lang w:eastAsia="ru-RU"/>
        </w:rPr>
        <w:t xml:space="preserve">кв.м. в составе:  ___________________________, расположенные по адресу: г. Москва, Варшавское шоссе, д. 125 (далее - Объект). </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0F1B98">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0F1B98">
        <w:rPr>
          <w:rFonts w:ascii="Times New Roman" w:eastAsia="Times New Roman" w:hAnsi="Times New Roman" w:cs="Times New Roman"/>
          <w:sz w:val="24"/>
          <w:szCs w:val="24"/>
          <w:lang w:eastAsia="ru-RU"/>
        </w:rPr>
        <w:t>Арендатор имеет право использовать Объект под: ____________________</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0F1B98">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0F1B98" w:rsidRPr="000F1B98" w:rsidRDefault="000F1B98" w:rsidP="000F1B98">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0F1B98">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0F1B98">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0F1B98">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0F1B98">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0F1B98">
        <w:rPr>
          <w:rFonts w:ascii="Times New Roman" w:eastAsia="Times New Roman" w:hAnsi="Times New Roman" w:cs="Times New Roman"/>
          <w:b/>
          <w:sz w:val="28"/>
          <w:szCs w:val="28"/>
          <w:lang w:eastAsia="ru-RU"/>
        </w:rPr>
        <w:t>Права и обязанности Сторон</w:t>
      </w: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b/>
          <w:sz w:val="24"/>
          <w:szCs w:val="24"/>
          <w:lang w:eastAsia="zh-TW"/>
        </w:rPr>
        <w:t xml:space="preserve">        2.1 Арендодатель обязуется: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2.2. Арендатор обязуется: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0F1B98" w:rsidRPr="000F1B98" w:rsidRDefault="000F1B98" w:rsidP="000F1B98">
      <w:pPr>
        <w:tabs>
          <w:tab w:val="left" w:pos="709"/>
        </w:tabs>
        <w:spacing w:line="240" w:lineRule="auto"/>
        <w:ind w:firstLine="720"/>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 xml:space="preserve">2.2.3.  </w:t>
      </w:r>
      <w:r w:rsidRPr="000F1B98">
        <w:rPr>
          <w:rFonts w:ascii="Times New Roman" w:eastAsia="Times New Roman" w:hAnsi="Times New Roman" w:cs="Times New Roman"/>
          <w:color w:val="000000"/>
          <w:spacing w:val="7"/>
          <w:sz w:val="24"/>
          <w:szCs w:val="24"/>
          <w:shd w:val="clear" w:color="auto" w:fill="FFFFFF"/>
          <w:lang w:eastAsia="zh-TW"/>
        </w:rPr>
        <w:t>не сдавать</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 xml:space="preserve">Объект в субаренду </w:t>
      </w:r>
      <w:r w:rsidRPr="000F1B98">
        <w:rPr>
          <w:rFonts w:ascii="Times New Roman" w:eastAsia="Times New Roman" w:hAnsi="Times New Roman" w:cs="Times New Roman"/>
          <w:color w:val="000000"/>
          <w:spacing w:val="7"/>
          <w:sz w:val="24"/>
          <w:szCs w:val="24"/>
          <w:shd w:val="clear" w:color="auto" w:fill="FFFFFF"/>
          <w:lang w:eastAsia="zh-TW"/>
        </w:rPr>
        <w:t>и не заключать</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 xml:space="preserve">сделки, </w:t>
      </w:r>
      <w:r w:rsidRPr="000F1B98">
        <w:rPr>
          <w:rFonts w:ascii="Times New Roman" w:eastAsia="Times New Roman" w:hAnsi="Times New Roman" w:cs="Times New Roman"/>
          <w:color w:val="000000"/>
          <w:spacing w:val="7"/>
          <w:sz w:val="24"/>
          <w:szCs w:val="24"/>
          <w:shd w:val="clear" w:color="auto" w:fill="FFFFFF"/>
          <w:lang w:eastAsia="zh-TW"/>
        </w:rPr>
        <w:t>следствием</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2.2.8.</w:t>
      </w:r>
      <w:r w:rsidRPr="000F1B98">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0F1B98" w:rsidRPr="000F1B98" w:rsidRDefault="000F1B98" w:rsidP="000F1B98">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2.2.9.</w:t>
      </w:r>
      <w:r w:rsidRPr="000F1B98">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0F1B98">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2.2.10.</w:t>
      </w:r>
      <w:r w:rsidRPr="000F1B98">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2.2.11.</w:t>
      </w:r>
      <w:r w:rsidRPr="000F1B98">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2.2.12.</w:t>
      </w:r>
      <w:r w:rsidRPr="000F1B98">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2.2.13.</w:t>
      </w:r>
      <w:r w:rsidRPr="000F1B98">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2.2.14.</w:t>
      </w:r>
      <w:r w:rsidRPr="000F1B98">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2.2.15.</w:t>
      </w:r>
      <w:r w:rsidRPr="000F1B98">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2.2.16.</w:t>
      </w:r>
      <w:r w:rsidRPr="000F1B98">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2.2.17.</w:t>
      </w:r>
      <w:r w:rsidRPr="000F1B98">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2.2.18.</w:t>
      </w:r>
      <w:r w:rsidRPr="000F1B98">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2.3. Арендодатель имеет право:</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2.4 Арендатор имеет право:</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0F1B98" w:rsidRPr="000F1B98" w:rsidRDefault="000F1B98" w:rsidP="000F1B98">
      <w:pPr>
        <w:tabs>
          <w:tab w:val="left" w:pos="709"/>
        </w:tabs>
        <w:spacing w:line="240" w:lineRule="auto"/>
        <w:ind w:firstLine="720"/>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p>
    <w:p w:rsidR="000F1B98" w:rsidRPr="000F1B98" w:rsidRDefault="009002EB" w:rsidP="009002EB">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0F1B98" w:rsidRPr="000F1B98">
        <w:rPr>
          <w:rFonts w:ascii="Times New Roman" w:eastAsia="Times New Roman" w:hAnsi="Times New Roman" w:cs="Times New Roman"/>
          <w:b/>
          <w:sz w:val="28"/>
          <w:szCs w:val="28"/>
          <w:lang w:eastAsia="ru-RU"/>
        </w:rPr>
        <w:t>Арендная плата и порядок расчетов</w:t>
      </w: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0F1B98" w:rsidRPr="000F1B98" w:rsidRDefault="009002EB" w:rsidP="009002EB">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0F1B98" w:rsidRPr="000F1B98">
        <w:rPr>
          <w:rFonts w:ascii="Times New Roman" w:eastAsia="Times New Roman" w:hAnsi="Times New Roman" w:cs="Times New Roman"/>
          <w:sz w:val="24"/>
          <w:szCs w:val="24"/>
          <w:lang w:eastAsia="ru-RU"/>
        </w:rPr>
        <w:t xml:space="preserve">Сумма арендной платы составляет __________ (_________________________) рублей ________ копеек, в месяц, в том числе НДС </w:t>
      </w:r>
      <w:r w:rsidR="007D6EEB">
        <w:rPr>
          <w:rFonts w:ascii="Times New Roman" w:eastAsia="Times New Roman" w:hAnsi="Times New Roman" w:cs="Times New Roman"/>
          <w:sz w:val="24"/>
          <w:szCs w:val="24"/>
          <w:lang w:eastAsia="ru-RU"/>
        </w:rPr>
        <w:t xml:space="preserve">20 </w:t>
      </w:r>
      <w:r w:rsidR="000F1B98" w:rsidRPr="000F1B98">
        <w:rPr>
          <w:rFonts w:ascii="Times New Roman" w:eastAsia="Times New Roman" w:hAnsi="Times New Roman" w:cs="Times New Roman"/>
          <w:sz w:val="24"/>
          <w:szCs w:val="24"/>
          <w:lang w:eastAsia="ru-RU"/>
        </w:rPr>
        <w:t>% в размере ________ (_______________) рублей _____ копеек.</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3.2.</w:t>
      </w:r>
      <w:r w:rsidRPr="000F1B98">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0F1B98" w:rsidRPr="000F1B98" w:rsidRDefault="000F1B98"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9002EB">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3.3.</w:t>
      </w:r>
      <w:r w:rsidRPr="000F1B98">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0F1B98" w:rsidRPr="000F1B98">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0F1B98" w:rsidRPr="000F1B98">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0F1B98" w:rsidRPr="000F1B98">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0F1B98" w:rsidRPr="000F1B98">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002EB" w:rsidRPr="009002EB" w:rsidRDefault="009002EB" w:rsidP="009002EB">
      <w:pPr>
        <w:tabs>
          <w:tab w:val="left" w:pos="1134"/>
          <w:tab w:val="num" w:pos="822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9002E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9002EB" w:rsidRPr="009002EB" w:rsidRDefault="009002EB" w:rsidP="009002EB">
      <w:pPr>
        <w:tabs>
          <w:tab w:val="left" w:pos="1134"/>
          <w:tab w:val="num" w:pos="822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002EB">
        <w:rPr>
          <w:rFonts w:ascii="Times New Roman" w:eastAsia="Times New Roman" w:hAnsi="Times New Roman" w:cs="Times New Roman"/>
          <w:sz w:val="24"/>
          <w:szCs w:val="24"/>
          <w:lang w:eastAsia="ru-RU"/>
        </w:rPr>
        <w:t>3.9.Уплаченный в ходе проведения конкурентных процедур Арендатором задаток в сумме</w:t>
      </w:r>
      <w:r w:rsidR="007D6EEB">
        <w:rPr>
          <w:rFonts w:ascii="Times New Roman" w:eastAsia="Times New Roman" w:hAnsi="Times New Roman" w:cs="Times New Roman"/>
          <w:sz w:val="24"/>
          <w:szCs w:val="24"/>
          <w:lang w:eastAsia="ru-RU"/>
        </w:rPr>
        <w:t xml:space="preserve"> 177483,33</w:t>
      </w:r>
      <w:r w:rsidR="007D6EEB" w:rsidRPr="009002EB">
        <w:rPr>
          <w:rFonts w:ascii="Times New Roman" w:eastAsia="Times New Roman" w:hAnsi="Times New Roman" w:cs="Times New Roman"/>
          <w:sz w:val="24"/>
          <w:szCs w:val="24"/>
          <w:lang w:eastAsia="ru-RU"/>
        </w:rPr>
        <w:t xml:space="preserve"> </w:t>
      </w:r>
      <w:r w:rsidRPr="009002EB">
        <w:rPr>
          <w:rFonts w:ascii="Times New Roman" w:eastAsia="Times New Roman" w:hAnsi="Times New Roman" w:cs="Times New Roman"/>
          <w:sz w:val="24"/>
          <w:szCs w:val="24"/>
          <w:lang w:eastAsia="ru-RU"/>
        </w:rPr>
        <w:t>(</w:t>
      </w:r>
      <w:r w:rsidR="007D6EEB">
        <w:rPr>
          <w:rFonts w:ascii="Times New Roman" w:eastAsia="Times New Roman" w:hAnsi="Times New Roman" w:cs="Times New Roman"/>
          <w:sz w:val="24"/>
          <w:szCs w:val="24"/>
          <w:lang w:eastAsia="ru-RU"/>
        </w:rPr>
        <w:t>Сто семьдесят семь тысяч четыреста восемьдесят три</w:t>
      </w:r>
      <w:r w:rsidRPr="009002EB">
        <w:rPr>
          <w:rFonts w:ascii="Times New Roman" w:eastAsia="Times New Roman" w:hAnsi="Times New Roman" w:cs="Times New Roman"/>
          <w:sz w:val="24"/>
          <w:szCs w:val="24"/>
          <w:lang w:eastAsia="ru-RU"/>
        </w:rPr>
        <w:t>) рубл</w:t>
      </w:r>
      <w:r w:rsidR="007D6EEB">
        <w:rPr>
          <w:rFonts w:ascii="Times New Roman" w:eastAsia="Times New Roman" w:hAnsi="Times New Roman" w:cs="Times New Roman"/>
          <w:sz w:val="24"/>
          <w:szCs w:val="24"/>
          <w:lang w:eastAsia="ru-RU"/>
        </w:rPr>
        <w:t xml:space="preserve">я 33 </w:t>
      </w:r>
      <w:r w:rsidRPr="009002EB">
        <w:rPr>
          <w:rFonts w:ascii="Times New Roman" w:eastAsia="Times New Roman" w:hAnsi="Times New Roman" w:cs="Times New Roman"/>
          <w:sz w:val="24"/>
          <w:szCs w:val="24"/>
          <w:lang w:eastAsia="ru-RU"/>
        </w:rPr>
        <w:t>копе</w:t>
      </w:r>
      <w:r w:rsidR="007D6EEB">
        <w:rPr>
          <w:rFonts w:ascii="Times New Roman" w:eastAsia="Times New Roman" w:hAnsi="Times New Roman" w:cs="Times New Roman"/>
          <w:sz w:val="24"/>
          <w:szCs w:val="24"/>
          <w:lang w:eastAsia="ru-RU"/>
        </w:rPr>
        <w:t>йки</w:t>
      </w:r>
      <w:r w:rsidRPr="009002EB">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добавляется в случае заключения договора по итогам конкурентных процедур).</w:t>
      </w:r>
      <w:r w:rsidR="000F1B98" w:rsidRPr="000F1B98">
        <w:rPr>
          <w:rFonts w:ascii="Times New Roman" w:eastAsia="Times New Roman" w:hAnsi="Times New Roman" w:cs="Times New Roman"/>
          <w:sz w:val="24"/>
          <w:szCs w:val="24"/>
          <w:lang w:eastAsia="ru-RU"/>
        </w:rPr>
        <w:t>.</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9002EB" w:rsidRDefault="009002EB" w:rsidP="009002EB">
      <w:pPr>
        <w:pStyle w:val="a6"/>
        <w:tabs>
          <w:tab w:val="num" w:pos="284"/>
        </w:tabs>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0F1B98" w:rsidRPr="009002EB">
        <w:rPr>
          <w:rFonts w:ascii="Times New Roman" w:eastAsia="Times New Roman" w:hAnsi="Times New Roman" w:cs="Times New Roman"/>
          <w:b/>
          <w:sz w:val="28"/>
          <w:szCs w:val="28"/>
          <w:lang w:eastAsia="ru-RU"/>
        </w:rPr>
        <w:t>Порядок возврата арендуемого помещения Арендодателю</w:t>
      </w:r>
    </w:p>
    <w:p w:rsidR="000F1B98" w:rsidRPr="000F1B98" w:rsidRDefault="000F1B98" w:rsidP="000F1B98">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0F1B98">
        <w:rPr>
          <w:rFonts w:ascii="Times New Roman" w:eastAsia="Times New Roman" w:hAnsi="Times New Roman" w:cs="Times New Roman"/>
          <w:sz w:val="28"/>
          <w:szCs w:val="28"/>
          <w:lang w:eastAsia="ru-RU"/>
        </w:rPr>
        <w:tab/>
      </w: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0F1B98" w:rsidRPr="000F1B98">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0F1B98" w:rsidRPr="000F1B98">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0F1B98" w:rsidRPr="000F1B98">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0F1B98" w:rsidRPr="000F1B98">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0F1B98" w:rsidRPr="000F1B98" w:rsidRDefault="000F1B98" w:rsidP="009002EB">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в соответствии с п. 1.5.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0F1B98" w:rsidRPr="000F1B98">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0F1B98" w:rsidRPr="000F1B98">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lastRenderedPageBreak/>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0F1B98" w:rsidRPr="000F1B98">
        <w:rPr>
          <w:rFonts w:ascii="Times New Roman" w:eastAsia="Times New Roman" w:hAnsi="Times New Roman" w:cs="Times New Roman"/>
          <w:b/>
          <w:sz w:val="28"/>
          <w:szCs w:val="28"/>
          <w:lang w:eastAsia="ru-RU"/>
        </w:rPr>
        <w:t xml:space="preserve">Ответственность Сторон </w:t>
      </w:r>
    </w:p>
    <w:p w:rsidR="000F1B98" w:rsidRPr="000F1B98" w:rsidRDefault="000F1B98" w:rsidP="000F1B98">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0F1B98" w:rsidRPr="000F1B98">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0F1B98" w:rsidRPr="000F1B98">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0F1B98" w:rsidRPr="000F1B98">
        <w:rPr>
          <w:rFonts w:ascii="Times New Roman" w:eastAsia="Times New Roman" w:hAnsi="Times New Roman" w:cs="Times New Roman"/>
          <w:iCs/>
          <w:sz w:val="24"/>
          <w:szCs w:val="24"/>
          <w:lang w:eastAsia="ru-RU"/>
        </w:rPr>
        <w:t>0,1(одна десятая) процента</w:t>
      </w:r>
      <w:r w:rsidR="000F1B98" w:rsidRPr="000F1B98">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0F1B98" w:rsidRPr="000F1B98" w:rsidRDefault="000F1B98" w:rsidP="009002EB">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0F1B98" w:rsidRPr="000F1B98">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000F1B98" w:rsidRPr="000F1B98">
        <w:rPr>
          <w:rFonts w:ascii="Times New Roman" w:eastAsia="Times New Roman" w:hAnsi="Times New Roman" w:cs="Times New Roman"/>
          <w:sz w:val="24"/>
          <w:szCs w:val="24"/>
          <w:lang w:eastAsia="ru-RU"/>
        </w:rPr>
        <w:tab/>
        <w:t>_______________(________________________) рублей _____________ копеек</w:t>
      </w:r>
      <w:r w:rsidR="000F1B98" w:rsidRPr="000F1B98">
        <w:rPr>
          <w:rFonts w:ascii="Times New Roman" w:eastAsia="Times New Roman" w:hAnsi="Times New Roman" w:cs="Times New Roman"/>
          <w:iCs/>
          <w:sz w:val="24"/>
          <w:szCs w:val="24"/>
          <w:lang w:eastAsia="ru-RU"/>
        </w:rPr>
        <w:t>.</w:t>
      </w:r>
    </w:p>
    <w:p w:rsidR="000F1B98" w:rsidRPr="000F1B98" w:rsidRDefault="000F1B98" w:rsidP="009002EB">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0F1B98" w:rsidRPr="000F1B98">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0F1B98" w:rsidRPr="000F1B98">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0F1B98" w:rsidRPr="000F1B98">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0F1B98" w:rsidRPr="000F1B98">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F1B98" w:rsidRPr="000F1B98" w:rsidRDefault="000F1B98" w:rsidP="009002EB">
      <w:pPr>
        <w:tabs>
          <w:tab w:val="left" w:pos="113"/>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0F1B98" w:rsidRPr="000F1B98">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F1B98" w:rsidRPr="000F1B98" w:rsidRDefault="000F1B98" w:rsidP="009002EB">
      <w:pPr>
        <w:tabs>
          <w:tab w:val="left" w:pos="113"/>
        </w:tabs>
        <w:overflowPunct w:val="0"/>
        <w:autoSpaceDE w:val="0"/>
        <w:autoSpaceDN w:val="0"/>
        <w:adjustRightInd w:val="0"/>
        <w:spacing w:after="0" w:line="240" w:lineRule="auto"/>
        <w:ind w:left="720" w:firstLine="567"/>
        <w:contextualSpacing/>
        <w:textAlignment w:val="baseline"/>
        <w:rPr>
          <w:rFonts w:ascii="Times New Roman" w:eastAsia="Times New Roman" w:hAnsi="Times New Roman" w:cs="Times New Roman"/>
          <w:sz w:val="24"/>
          <w:szCs w:val="24"/>
          <w:lang w:eastAsia="ru-RU"/>
        </w:rPr>
      </w:pP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0F1B98" w:rsidRPr="000F1B98">
        <w:rPr>
          <w:rFonts w:ascii="Times New Roman" w:eastAsia="Times New Roman" w:hAnsi="Times New Roman" w:cs="Times New Roman"/>
          <w:b/>
          <w:sz w:val="28"/>
          <w:szCs w:val="28"/>
          <w:lang w:eastAsia="ru-RU"/>
        </w:rPr>
        <w:t xml:space="preserve">Обстоятельства непреодолимой силы </w:t>
      </w:r>
    </w:p>
    <w:p w:rsidR="000F1B98" w:rsidRPr="000F1B98" w:rsidRDefault="000F1B98" w:rsidP="000F1B98">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lastRenderedPageBreak/>
        <w:t xml:space="preserve">            6.2. </w:t>
      </w:r>
      <w:r w:rsidRPr="000F1B98">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0F1B98" w:rsidRPr="000F1B98" w:rsidRDefault="000F1B98" w:rsidP="000F1B98">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t xml:space="preserve">           6.3.</w:t>
      </w:r>
      <w:r w:rsidRPr="000F1B98">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0F1B98" w:rsidRPr="000F1B98">
        <w:rPr>
          <w:rFonts w:ascii="Times New Roman" w:eastAsia="Times New Roman" w:hAnsi="Times New Roman" w:cs="Times New Roman"/>
          <w:b/>
          <w:sz w:val="28"/>
          <w:szCs w:val="28"/>
          <w:lang w:eastAsia="ru-RU"/>
        </w:rPr>
        <w:t xml:space="preserve">Конфиденциальность </w:t>
      </w:r>
    </w:p>
    <w:p w:rsidR="000F1B98" w:rsidRPr="000F1B98" w:rsidRDefault="000F1B98" w:rsidP="000F1B98">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color w:val="000000"/>
          <w:sz w:val="24"/>
          <w:szCs w:val="24"/>
          <w:lang w:eastAsia="ru-RU"/>
        </w:rPr>
        <w:t xml:space="preserve"> </w:t>
      </w:r>
      <w:r w:rsidRPr="000F1B98">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0F1B98" w:rsidRPr="000F1B98">
        <w:rPr>
          <w:rFonts w:ascii="Times New Roman" w:eastAsia="Times New Roman" w:hAnsi="Times New Roman" w:cs="Times New Roman"/>
          <w:b/>
          <w:sz w:val="28"/>
          <w:szCs w:val="28"/>
          <w:lang w:eastAsia="zh-TW"/>
        </w:rPr>
        <w:t xml:space="preserve">Порядок разрешения споров </w:t>
      </w: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0F1B98">
        <w:rPr>
          <w:rFonts w:ascii="Times New Roman" w:eastAsia="Times New Roman" w:hAnsi="Times New Roman" w:cs="Times New Roman"/>
          <w:b/>
          <w:sz w:val="28"/>
          <w:szCs w:val="28"/>
          <w:lang w:eastAsia="zh-TW"/>
        </w:rPr>
        <w:t>9. Одностороннее расторжение Договора</w:t>
      </w: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0F1B98">
        <w:rPr>
          <w:rFonts w:ascii="Times New Roman" w:eastAsia="Times New Roman" w:hAnsi="Times New Roman" w:cs="Times New Roman"/>
          <w:i/>
          <w:iCs/>
          <w:sz w:val="24"/>
          <w:szCs w:val="24"/>
          <w:lang w:eastAsia="zh-TW"/>
        </w:rPr>
        <w:t xml:space="preserve"> </w:t>
      </w:r>
      <w:r w:rsidRPr="000F1B98">
        <w:rPr>
          <w:rFonts w:ascii="Times New Roman" w:eastAsia="Times New Roman" w:hAnsi="Times New Roman" w:cs="Times New Roman"/>
          <w:sz w:val="24"/>
          <w:szCs w:val="24"/>
          <w:lang w:eastAsia="zh-TW"/>
        </w:rPr>
        <w:t>календарных дней, в любом из следующих случаев:</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0F1B98" w:rsidRPr="000F1B98">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9002EB"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0F1B98" w:rsidRPr="000F1B98">
        <w:rPr>
          <w:rFonts w:ascii="Times New Roman" w:eastAsia="Times New Roman" w:hAnsi="Times New Roman" w:cs="Times New Roman"/>
          <w:sz w:val="24"/>
          <w:szCs w:val="24"/>
          <w:lang w:eastAsia="zh-TW"/>
        </w:rPr>
        <w:t xml:space="preserve">при нарушении Арендатором обязательств, предусмотренных </w:t>
      </w:r>
      <w:r>
        <w:rPr>
          <w:rFonts w:ascii="Times New Roman" w:eastAsia="Times New Roman" w:hAnsi="Times New Roman" w:cs="Times New Roman"/>
          <w:sz w:val="24"/>
          <w:szCs w:val="24"/>
          <w:lang w:eastAsia="zh-TW"/>
        </w:rPr>
        <w:t>Разделом 2 настоящего Договора;</w:t>
      </w: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0F1B98" w:rsidRPr="000F1B98">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0F1B98" w:rsidRPr="000F1B98">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0F1B98" w:rsidRPr="000F1B98">
        <w:rPr>
          <w:rFonts w:ascii="Times New Roman" w:eastAsia="Times New Roman" w:hAnsi="Times New Roman" w:cs="Times New Roman"/>
          <w:i/>
          <w:iCs/>
          <w:sz w:val="24"/>
          <w:szCs w:val="24"/>
          <w:lang w:eastAsia="zh-TW"/>
        </w:rPr>
        <w:t xml:space="preserve"> (если применимо</w:t>
      </w:r>
      <w:r w:rsidR="000F1B98" w:rsidRPr="000F1B98">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9002EB"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0F1B98" w:rsidRPr="000F1B98">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0F1B98" w:rsidRPr="000F1B98">
        <w:rPr>
          <w:rFonts w:ascii="Times New Roman" w:eastAsia="Times New Roman" w:hAnsi="Times New Roman" w:cs="Times New Roman"/>
          <w:i/>
          <w:iCs/>
          <w:sz w:val="24"/>
          <w:szCs w:val="24"/>
          <w:lang w:eastAsia="zh-TW"/>
        </w:rPr>
        <w:t xml:space="preserve"> </w:t>
      </w:r>
      <w:r w:rsidR="000F1B98" w:rsidRPr="000F1B98">
        <w:rPr>
          <w:rFonts w:ascii="Times New Roman" w:eastAsia="Times New Roman" w:hAnsi="Times New Roman" w:cs="Times New Roman"/>
          <w:sz w:val="24"/>
          <w:szCs w:val="24"/>
          <w:lang w:eastAsia="zh-TW"/>
        </w:rPr>
        <w:t>календарных дней до предполагаемого дня расторжения.</w:t>
      </w: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9.3.</w:t>
      </w:r>
      <w:r w:rsidRPr="000F1B98">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9.4. </w:t>
      </w:r>
      <w:r w:rsidRPr="000F1B98">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9.5.</w:t>
      </w:r>
      <w:r w:rsidRPr="000F1B98">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9.6.</w:t>
      </w:r>
      <w:r w:rsidRPr="000F1B98">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0F1B98" w:rsidRPr="000F1B98" w:rsidRDefault="000F1B98" w:rsidP="000F1B98">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0F1B98" w:rsidRPr="000F1B98" w:rsidRDefault="000F1B98" w:rsidP="000F1B98">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0F1B98">
        <w:rPr>
          <w:rFonts w:ascii="Times New Roman" w:eastAsia="Times New Roman" w:hAnsi="Times New Roman" w:cs="Times New Roman"/>
          <w:b/>
          <w:sz w:val="28"/>
          <w:szCs w:val="28"/>
          <w:lang w:eastAsia="ru-RU"/>
        </w:rPr>
        <w:t>10. Прочие условия</w:t>
      </w:r>
    </w:p>
    <w:p w:rsidR="000F1B98" w:rsidRPr="000F1B98" w:rsidRDefault="000F1B98" w:rsidP="000F1B98">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0F1B98" w:rsidRPr="000F1B98">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0F1B98" w:rsidRPr="000F1B98">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0F1B98" w:rsidRPr="000F1B98" w:rsidRDefault="000F1B98" w:rsidP="009002EB">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0F1B98">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0F1B98" w:rsidRPr="000F1B98">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0F1B98" w:rsidRPr="000F1B98">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0F1B98" w:rsidRPr="000F1B98">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0F1B98" w:rsidRPr="000F1B98">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0F1B98" w:rsidRPr="000F1B98">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0F1B98" w:rsidRPr="000F1B98">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0F1B98" w:rsidRPr="000F1B98">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0F1B98" w:rsidRPr="000F1B98">
        <w:rPr>
          <w:rFonts w:ascii="Times New Roman" w:eastAsia="Times New Roman" w:hAnsi="Times New Roman" w:cs="Times New Roman"/>
          <w:i/>
          <w:iCs/>
          <w:sz w:val="24"/>
          <w:szCs w:val="24"/>
          <w:lang w:eastAsia="zh-TW"/>
        </w:rPr>
        <w:t>.</w:t>
      </w:r>
    </w:p>
    <w:p w:rsidR="000F1B98" w:rsidRPr="000F1B98" w:rsidRDefault="000F1B98" w:rsidP="000F1B98">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0F1B98" w:rsidRPr="000F1B98">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0F1B98" w:rsidRPr="000F1B98" w:rsidTr="000F1B98">
        <w:trPr>
          <w:trHeight w:val="6948"/>
        </w:trPr>
        <w:tc>
          <w:tcPr>
            <w:tcW w:w="4928" w:type="dxa"/>
          </w:tcPr>
          <w:p w:rsidR="000F1B98" w:rsidRPr="000F1B98" w:rsidRDefault="000F1B98" w:rsidP="000F1B98">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b/>
                <w:sz w:val="24"/>
                <w:szCs w:val="24"/>
                <w:lang w:eastAsia="ru-RU"/>
              </w:rPr>
              <w:t>Арендодатель:</w:t>
            </w:r>
          </w:p>
          <w:p w:rsidR="000F1B98" w:rsidRPr="000F1B98" w:rsidRDefault="000F1B98" w:rsidP="000F1B98">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(АО «НИЦЭВТ»),</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0F1B98">
                <w:rPr>
                  <w:rFonts w:ascii="Times New Roman" w:eastAsia="Times New Roman" w:hAnsi="Times New Roman" w:cs="Times New Roman"/>
                  <w:sz w:val="24"/>
                  <w:szCs w:val="24"/>
                  <w:lang w:eastAsia="ru-RU"/>
                </w:rPr>
                <w:t>117587, г</w:t>
              </w:r>
            </w:smartTag>
            <w:r w:rsidRPr="000F1B98">
              <w:rPr>
                <w:rFonts w:ascii="Times New Roman" w:eastAsia="Times New Roman" w:hAnsi="Times New Roman" w:cs="Times New Roman"/>
                <w:sz w:val="24"/>
                <w:szCs w:val="24"/>
                <w:lang w:eastAsia="ru-RU"/>
              </w:rPr>
              <w:t>. Москва, Варшавское шоссе, д. 125, стр. 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0F1B98">
                <w:rPr>
                  <w:rFonts w:ascii="Times New Roman" w:eastAsia="Times New Roman" w:hAnsi="Times New Roman" w:cs="Times New Roman"/>
                  <w:sz w:val="24"/>
                  <w:szCs w:val="24"/>
                  <w:lang w:eastAsia="ru-RU"/>
                </w:rPr>
                <w:t>117587, г</w:t>
              </w:r>
            </w:smartTag>
            <w:r w:rsidRPr="000F1B98">
              <w:rPr>
                <w:rFonts w:ascii="Times New Roman" w:eastAsia="Times New Roman" w:hAnsi="Times New Roman" w:cs="Times New Roman"/>
                <w:sz w:val="24"/>
                <w:szCs w:val="24"/>
                <w:lang w:eastAsia="ru-RU"/>
              </w:rPr>
              <w:t>. Москва, Варшавское шоссе, д. 125, стр. 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ИНН 7726019325 КПП 772601001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ОГРН 1027700015298</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Р/с 40702810938060111370</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в Московском банке ПАО «Сбербанк России»</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К/с 30101810400000000225</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БИК 044525225</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Телефон 319-1790, факс 319-6978</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_____________________Сидорушин С.Б.</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М.П.</w:t>
            </w:r>
          </w:p>
        </w:tc>
        <w:tc>
          <w:tcPr>
            <w:tcW w:w="4770" w:type="dxa"/>
          </w:tcPr>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0F1B98">
              <w:rPr>
                <w:rFonts w:ascii="Times New Roman" w:eastAsia="Times New Roman" w:hAnsi="Times New Roman" w:cs="Times New Roman"/>
                <w:b/>
                <w:bCs/>
                <w:sz w:val="24"/>
                <w:szCs w:val="24"/>
                <w:lang w:eastAsia="ru-RU"/>
              </w:rPr>
              <w:t>Арендатор:</w:t>
            </w:r>
          </w:p>
          <w:p w:rsidR="000F1B98" w:rsidRPr="000F1B98" w:rsidRDefault="000F1B98" w:rsidP="000F1B98">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napToGrid w:val="0"/>
                <w:sz w:val="24"/>
                <w:szCs w:val="24"/>
                <w:lang w:eastAsia="ru-RU"/>
              </w:rPr>
              <w:t xml:space="preserve">Адрес: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0F1B98">
              <w:rPr>
                <w:rFonts w:ascii="Times New Roman" w:eastAsia="Times New Roman" w:hAnsi="Times New Roman" w:cs="Times New Roman"/>
                <w:snapToGrid w:val="0"/>
                <w:sz w:val="24"/>
                <w:szCs w:val="24"/>
                <w:lang w:eastAsia="ru-RU"/>
              </w:rPr>
              <w:t xml:space="preserve">Телефон: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ИНН  / КПП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0F1B98">
              <w:rPr>
                <w:rFonts w:ascii="Times New Roman" w:eastAsia="Times New Roman" w:hAnsi="Times New Roman" w:cs="Times New Roman"/>
                <w:sz w:val="24"/>
                <w:szCs w:val="24"/>
                <w:lang w:eastAsia="ru-RU"/>
              </w:rPr>
              <w:t>ОГРН</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р/с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к/с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БИК</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___________________</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М.П.</w:t>
            </w:r>
          </w:p>
        </w:tc>
      </w:tr>
    </w:tbl>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Приложение №1</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 к договору аренды объектов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недвижимого имущества </w:t>
      </w:r>
    </w:p>
    <w:p w:rsidR="000F1B98" w:rsidRPr="000F1B98" w:rsidRDefault="000F1B98" w:rsidP="000F1B98">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от «___» _________20 _  г.  №___</w:t>
      </w:r>
    </w:p>
    <w:p w:rsidR="000F1B98" w:rsidRPr="000F1B98" w:rsidRDefault="000F1B98" w:rsidP="009002EB">
      <w:pPr>
        <w:widowControl w:val="0"/>
        <w:overflowPunct w:val="0"/>
        <w:autoSpaceDE w:val="0"/>
        <w:autoSpaceDN w:val="0"/>
        <w:adjustRightInd w:val="0"/>
        <w:spacing w:after="1157" w:line="240" w:lineRule="auto"/>
        <w:jc w:val="center"/>
        <w:textAlignment w:val="baseline"/>
        <w:rPr>
          <w:rFonts w:ascii="Times New Roman" w:eastAsia="Arial Narrow" w:hAnsi="Times New Roman" w:cs="Times New Roman"/>
          <w:i/>
          <w:iCs/>
          <w:color w:val="000000"/>
          <w:sz w:val="24"/>
          <w:szCs w:val="24"/>
          <w:shd w:val="clear" w:color="auto" w:fill="FFFFFF"/>
          <w:lang w:eastAsia="ru-RU" w:bidi="ru-RU"/>
        </w:rPr>
      </w:pPr>
      <w:r w:rsidRPr="000F1B98">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0F1B98">
        <w:rPr>
          <w:rFonts w:ascii="Times New Roman" w:eastAsia="Arial Narrow" w:hAnsi="Times New Roman" w:cs="Times New Roman"/>
          <w:color w:val="000000"/>
          <w:sz w:val="24"/>
          <w:szCs w:val="24"/>
          <w:shd w:val="clear" w:color="auto" w:fill="FFFFFF"/>
          <w:lang w:eastAsia="ru-RU" w:bidi="ru-RU"/>
        </w:rPr>
        <w:t>(если применимо)</w:t>
      </w:r>
    </w:p>
    <w:p w:rsidR="000F1B98" w:rsidRPr="000F1B98" w:rsidRDefault="000F1B98" w:rsidP="009002EB">
      <w:pPr>
        <w:widowControl w:val="0"/>
        <w:overflowPunct w:val="0"/>
        <w:autoSpaceDE w:val="0"/>
        <w:autoSpaceDN w:val="0"/>
        <w:adjustRightInd w:val="0"/>
        <w:spacing w:after="1157" w:line="240" w:lineRule="auto"/>
        <w:ind w:left="709"/>
        <w:jc w:val="center"/>
        <w:textAlignment w:val="baseline"/>
        <w:rPr>
          <w:rFonts w:ascii="Arial Narrow" w:eastAsia="Arial Narrow" w:hAnsi="Arial Narrow" w:cs="Arial Narrow"/>
          <w:b/>
          <w:bCs/>
          <w:i/>
          <w:iCs/>
          <w:spacing w:val="-10"/>
          <w:sz w:val="20"/>
          <w:szCs w:val="20"/>
        </w:rPr>
      </w:pPr>
      <w:r w:rsidRPr="000F1B98">
        <w:rPr>
          <w:rFonts w:ascii="Times New Roman" w:eastAsia="Arial Narrow" w:hAnsi="Times New Roman" w:cs="Times New Roman"/>
          <w:b/>
          <w:bCs/>
          <w:i/>
          <w:iCs/>
          <w:spacing w:val="-10"/>
          <w:sz w:val="24"/>
          <w:szCs w:val="24"/>
          <w:lang w:eastAsia="ru-RU"/>
        </w:rPr>
        <w:t>План размещения</w:t>
      </w:r>
    </w:p>
    <w:p w:rsidR="000F1B98" w:rsidRPr="000F1B98" w:rsidRDefault="000F1B98" w:rsidP="009002EB">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0F1B98" w:rsidRPr="000F1B98" w:rsidRDefault="000F1B98" w:rsidP="009002EB">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0F1B98" w:rsidRPr="000F1B98">
          <w:pgSz w:w="11909" w:h="16838"/>
          <w:pgMar w:top="851" w:right="1134" w:bottom="851" w:left="1418" w:header="0" w:footer="3" w:gutter="0"/>
          <w:cols w:space="720"/>
        </w:sectPr>
      </w:pPr>
    </w:p>
    <w:p w:rsidR="000F1B98" w:rsidRPr="000F1B98" w:rsidRDefault="000F1B98" w:rsidP="000F1B98">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0F1B98" w:rsidRPr="000F1B98" w:rsidRDefault="000F1B98" w:rsidP="000F1B98">
      <w:pPr>
        <w:widowControl w:val="0"/>
        <w:spacing w:after="699" w:line="240" w:lineRule="auto"/>
        <w:ind w:firstLine="709"/>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Арендодатель: </w:t>
      </w:r>
      <w:r w:rsidRPr="000F1B98">
        <w:rPr>
          <w:rFonts w:ascii="Times New Roman" w:eastAsia="Arial Narrow" w:hAnsi="Times New Roman" w:cs="Times New Roman"/>
          <w:sz w:val="24"/>
          <w:szCs w:val="24"/>
          <w:lang w:eastAsia="ru-RU"/>
        </w:rPr>
        <w:tab/>
        <w:t xml:space="preserve">                                                              Арендатор</w:t>
      </w: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______________________                                        ___________________</w:t>
      </w: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0F1B98" w:rsidRPr="000F1B98">
          <w:type w:val="continuous"/>
          <w:pgSz w:w="11909" w:h="16838"/>
          <w:pgMar w:top="851" w:right="1134" w:bottom="851" w:left="1418" w:header="0" w:footer="3" w:gutter="0"/>
          <w:cols w:space="720"/>
        </w:sectPr>
      </w:pPr>
    </w:p>
    <w:p w:rsidR="000F1B98" w:rsidRPr="000F1B98" w:rsidRDefault="000F1B98" w:rsidP="000F1B98">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          Приложение №2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к договору аренды объектов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недвижимого имущества </w:t>
      </w:r>
    </w:p>
    <w:p w:rsidR="000F1B98" w:rsidRPr="000F1B98" w:rsidRDefault="000F1B98" w:rsidP="000F1B98">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от «___» _________20 _  г.  №___</w:t>
      </w:r>
    </w:p>
    <w:p w:rsidR="000F1B98" w:rsidRPr="000F1B98" w:rsidRDefault="000F1B98" w:rsidP="000F1B98">
      <w:pPr>
        <w:widowControl w:val="0"/>
        <w:spacing w:after="0" w:line="240" w:lineRule="auto"/>
        <w:ind w:firstLine="709"/>
        <w:jc w:val="center"/>
        <w:rPr>
          <w:rFonts w:ascii="Times New Roman" w:eastAsia="Arial Narrow" w:hAnsi="Times New Roman" w:cs="Times New Roman"/>
          <w:i/>
          <w:iCs/>
          <w:sz w:val="24"/>
          <w:szCs w:val="24"/>
          <w:lang w:eastAsia="ru-RU"/>
        </w:rPr>
      </w:pPr>
    </w:p>
    <w:p w:rsidR="000F1B98" w:rsidRPr="000F1B98" w:rsidRDefault="000F1B98" w:rsidP="000F1B98">
      <w:pPr>
        <w:widowControl w:val="0"/>
        <w:spacing w:after="0" w:line="240" w:lineRule="auto"/>
        <w:ind w:firstLine="709"/>
        <w:jc w:val="center"/>
        <w:rPr>
          <w:rFonts w:ascii="Times New Roman" w:eastAsia="Arial Narrow" w:hAnsi="Times New Roman" w:cs="Times New Roman"/>
          <w:i/>
          <w:iCs/>
          <w:sz w:val="24"/>
          <w:szCs w:val="24"/>
          <w:lang w:eastAsia="ru-RU"/>
        </w:rPr>
      </w:pPr>
      <w:r w:rsidRPr="000F1B98">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0F1B98" w:rsidRPr="000F1B98">
          <w:pgSz w:w="11909" w:h="16838"/>
          <w:pgMar w:top="851" w:right="1134" w:bottom="851" w:left="1418" w:header="0" w:footer="3" w:gutter="0"/>
          <w:cols w:space="720"/>
        </w:sect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0F1B98" w:rsidRPr="000F1B98" w:rsidTr="000F1B98">
        <w:trPr>
          <w:trHeight w:val="1800"/>
          <w:jc w:val="right"/>
        </w:trPr>
        <w:tc>
          <w:tcPr>
            <w:tcW w:w="3600" w:type="dxa"/>
          </w:tcPr>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0"/>
                <w:szCs w:val="20"/>
              </w:rPr>
            </w:pPr>
            <w:r w:rsidRPr="000F1B98">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0"/>
                <w:szCs w:val="20"/>
              </w:rPr>
            </w:pPr>
            <w:r w:rsidRPr="000F1B98">
              <w:rPr>
                <w:rFonts w:ascii="Times New Roman" w:eastAsia="Times New Roman" w:hAnsi="Times New Roman" w:cs="Times New Roman"/>
                <w:sz w:val="20"/>
                <w:szCs w:val="20"/>
              </w:rPr>
              <w:t>от _____________</w:t>
            </w:r>
          </w:p>
        </w:tc>
      </w:tr>
    </w:tbl>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АКТ</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приема-передачи</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Times New Roman" w:hAnsi="Times New Roman" w:cs="Times New Roman"/>
          <w:sz w:val="24"/>
          <w:szCs w:val="24"/>
        </w:rPr>
      </w:pPr>
      <w:r w:rsidRPr="000F1B98">
        <w:rPr>
          <w:rFonts w:ascii="Times New Roman" w:eastAsia="Calibri" w:hAnsi="Times New Roman" w:cs="Times New Roman"/>
          <w:sz w:val="24"/>
          <w:szCs w:val="24"/>
          <w:lang w:eastAsia="ru-RU"/>
        </w:rPr>
        <w:t xml:space="preserve"> г. Москва                                                                                              </w:t>
      </w:r>
      <w:r w:rsidRPr="000F1B98">
        <w:rPr>
          <w:rFonts w:ascii="Times New Roman" w:eastAsia="Calibri" w:hAnsi="Times New Roman" w:cs="Times New Roman"/>
          <w:sz w:val="24"/>
          <w:szCs w:val="24"/>
          <w:u w:val="single"/>
          <w:lang w:eastAsia="ru-RU"/>
        </w:rPr>
        <w:t>_____________201 г.</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АО «НИЦЭВТ», именуемое в дальнейшем "Арендодатель", в лице </w:t>
      </w:r>
      <w:r w:rsidRPr="000F1B98">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09.01.2018 № 05/18</w:t>
      </w:r>
      <w:r w:rsidRPr="000F1B98">
        <w:rPr>
          <w:rFonts w:ascii="Times New Roman" w:eastAsia="Times New Roman" w:hAnsi="Times New Roman" w:cs="Times New Roman"/>
          <w:sz w:val="24"/>
          <w:szCs w:val="24"/>
        </w:rPr>
        <w:t xml:space="preserve">, с одной стороны, и </w:t>
      </w:r>
      <w:r w:rsidRPr="000F1B98">
        <w:rPr>
          <w:rFonts w:ascii="Times New Roman" w:eastAsia="Times New Roman" w:hAnsi="Times New Roman" w:cs="Times New Roman"/>
          <w:sz w:val="24"/>
          <w:szCs w:val="24"/>
          <w:lang w:eastAsia="ru-RU"/>
        </w:rPr>
        <w:t>______________________</w:t>
      </w:r>
      <w:r w:rsidRPr="000F1B98">
        <w:rPr>
          <w:rFonts w:ascii="Times New Roman" w:eastAsia="Times New Roman" w:hAnsi="Times New Roman" w:cs="Times New Roman"/>
          <w:sz w:val="24"/>
          <w:szCs w:val="24"/>
        </w:rPr>
        <w:t xml:space="preserve">, именуемое в дальнейшем «Арендатор», в лице </w:t>
      </w:r>
      <w:r w:rsidRPr="000F1B98">
        <w:rPr>
          <w:rFonts w:ascii="Times New Roman" w:eastAsia="Times New Roman" w:hAnsi="Times New Roman" w:cs="Times New Roman"/>
          <w:sz w:val="24"/>
          <w:szCs w:val="24"/>
          <w:lang w:eastAsia="ru-RU"/>
        </w:rPr>
        <w:t>_________________________</w:t>
      </w:r>
      <w:r w:rsidRPr="000F1B98">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0F1B98" w:rsidRPr="000F1B98" w:rsidRDefault="000F1B98" w:rsidP="000F1B98">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0F1B98">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0F1B98">
        <w:rPr>
          <w:rFonts w:ascii="Times New Roman" w:eastAsia="Times New Roman" w:hAnsi="Times New Roman" w:cs="Times New Roman"/>
          <w:sz w:val="24"/>
          <w:szCs w:val="24"/>
          <w:lang w:eastAsia="ru-RU"/>
        </w:rPr>
        <w:t xml:space="preserve">_________________________, </w:t>
      </w:r>
      <w:r w:rsidRPr="000F1B98">
        <w:rPr>
          <w:rFonts w:ascii="Times New Roman" w:eastAsia="Times New Roman" w:hAnsi="Times New Roman" w:cs="Times New Roman"/>
          <w:sz w:val="24"/>
          <w:szCs w:val="24"/>
        </w:rPr>
        <w:t xml:space="preserve">для использования в качестве: </w:t>
      </w:r>
      <w:r w:rsidRPr="000F1B98">
        <w:rPr>
          <w:rFonts w:ascii="Times New Roman" w:eastAsia="Times New Roman" w:hAnsi="Times New Roman" w:cs="Times New Roman"/>
          <w:color w:val="000000"/>
          <w:sz w:val="24"/>
          <w:szCs w:val="24"/>
        </w:rPr>
        <w:t>_________________________________.</w:t>
      </w:r>
    </w:p>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АРЕНДОДАТЕЛЬ:</w:t>
      </w:r>
      <w:r w:rsidRPr="000F1B98">
        <w:rPr>
          <w:rFonts w:ascii="Times New Roman" w:eastAsia="Calibri" w:hAnsi="Times New Roman" w:cs="Times New Roman"/>
          <w:sz w:val="24"/>
          <w:szCs w:val="24"/>
          <w:lang w:eastAsia="ru-RU"/>
        </w:rPr>
        <w:tab/>
        <w:t>АРЕНДАТОР:</w:t>
      </w: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0F1B98" w:rsidRPr="000F1B98" w:rsidTr="000F1B98">
        <w:tc>
          <w:tcPr>
            <w:tcW w:w="4928" w:type="dxa"/>
            <w:shd w:val="clear" w:color="auto" w:fill="auto"/>
          </w:tcPr>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АО «НИЦЭВТ»</w:t>
            </w: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_____________________Сидорушин С.Б.</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М.П.</w:t>
            </w:r>
          </w:p>
        </w:tc>
        <w:tc>
          <w:tcPr>
            <w:tcW w:w="4568" w:type="dxa"/>
            <w:shd w:val="clear" w:color="auto" w:fill="auto"/>
          </w:tcPr>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w:t>
            </w:r>
            <w:r w:rsidRPr="000F1B98">
              <w:rPr>
                <w:rFonts w:ascii="Times New Roman" w:eastAsia="Times New Roman" w:hAnsi="Times New Roman" w:cs="Times New Roman"/>
                <w:sz w:val="24"/>
                <w:szCs w:val="24"/>
                <w:lang w:eastAsia="ru-RU"/>
              </w:rPr>
              <w:t xml:space="preserve"> </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 М.П.</w:t>
            </w:r>
          </w:p>
        </w:tc>
      </w:tr>
    </w:tbl>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АКТ</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приема-передачи</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(возврата объекта недвижимого имущества)</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0F1B98">
        <w:rPr>
          <w:rFonts w:ascii="Times New Roman" w:eastAsia="Times New Roman" w:hAnsi="Times New Roman" w:cs="Times New Roman"/>
          <w:b/>
          <w:bCs/>
          <w:sz w:val="24"/>
          <w:szCs w:val="24"/>
        </w:rPr>
        <w:t>к договору № 20/АР-</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г. Москва                                                                                                   </w:t>
      </w:r>
      <w:r w:rsidRPr="000F1B98">
        <w:rPr>
          <w:rFonts w:ascii="Times New Roman" w:eastAsia="Calibri" w:hAnsi="Times New Roman" w:cs="Times New Roman"/>
          <w:sz w:val="24"/>
          <w:szCs w:val="24"/>
          <w:u w:val="single"/>
          <w:lang w:eastAsia="ru-RU"/>
        </w:rPr>
        <w:t>___________</w:t>
      </w:r>
      <w:r w:rsidRPr="000F1B98">
        <w:rPr>
          <w:rFonts w:ascii="Times New Roman" w:eastAsia="Calibri" w:hAnsi="Times New Roman" w:cs="Times New Roman"/>
          <w:sz w:val="24"/>
          <w:szCs w:val="24"/>
          <w:lang w:eastAsia="ru-RU"/>
        </w:rPr>
        <w:t>201_г.</w:t>
      </w: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АО «НИЦЭВТ», именуемое в дальнейшем "Арендодатель", в лице </w:t>
      </w:r>
      <w:r w:rsidRPr="000F1B98">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09.01.2018 № 05/18</w:t>
      </w:r>
      <w:r w:rsidRPr="000F1B98">
        <w:rPr>
          <w:rFonts w:ascii="Times New Roman" w:eastAsia="Times New Roman" w:hAnsi="Times New Roman" w:cs="Times New Roman"/>
          <w:sz w:val="24"/>
          <w:szCs w:val="24"/>
        </w:rPr>
        <w:t xml:space="preserve">, и  </w:t>
      </w:r>
      <w:r w:rsidRPr="000F1B98">
        <w:rPr>
          <w:rFonts w:ascii="Times New Roman" w:eastAsia="Times New Roman" w:hAnsi="Times New Roman" w:cs="Times New Roman"/>
          <w:sz w:val="24"/>
          <w:szCs w:val="24"/>
          <w:lang w:eastAsia="ru-RU"/>
        </w:rPr>
        <w:t>_____________________</w:t>
      </w:r>
      <w:r w:rsidRPr="000F1B98">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0F1B98" w:rsidRPr="000F1B98" w:rsidRDefault="000F1B98" w:rsidP="000F1B98">
      <w:pPr>
        <w:widowControl w:val="0"/>
        <w:autoSpaceDE w:val="0"/>
        <w:autoSpaceDN w:val="0"/>
        <w:adjustRightInd w:val="0"/>
        <w:spacing w:after="0" w:line="240" w:lineRule="auto"/>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Принял:                                                                          Сдал:</w:t>
      </w: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АРЕНДОДАТЕЛЬ                                                       АРЕНДАТОР</w:t>
      </w:r>
    </w:p>
    <w:p w:rsidR="000F1B98" w:rsidRPr="000F1B98" w:rsidRDefault="000F1B98" w:rsidP="000F1B98">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0F1B98" w:rsidRPr="000F1B98" w:rsidTr="000F1B98">
        <w:trPr>
          <w:trHeight w:val="2160"/>
        </w:trPr>
        <w:tc>
          <w:tcPr>
            <w:tcW w:w="5495" w:type="dxa"/>
          </w:tcPr>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АО «НИЦЭВТ»</w:t>
            </w: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_____________________Сидорушин С.Б.</w:t>
            </w:r>
          </w:p>
          <w:p w:rsidR="000F1B98" w:rsidRPr="000F1B98" w:rsidRDefault="000F1B98" w:rsidP="000F1B98">
            <w:pPr>
              <w:tabs>
                <w:tab w:val="left" w:pos="5370"/>
              </w:tabs>
              <w:spacing w:after="0" w:line="276" w:lineRule="auto"/>
              <w:ind w:left="180"/>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М.П.</w:t>
            </w:r>
          </w:p>
        </w:tc>
        <w:tc>
          <w:tcPr>
            <w:tcW w:w="4324" w:type="dxa"/>
          </w:tcPr>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70"/>
              </w:tabs>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w:t>
            </w:r>
          </w:p>
          <w:p w:rsidR="000F1B98" w:rsidRPr="000F1B98" w:rsidRDefault="000F1B98" w:rsidP="000F1B98">
            <w:pPr>
              <w:tabs>
                <w:tab w:val="left" w:pos="72"/>
                <w:tab w:val="left" w:pos="5370"/>
              </w:tabs>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  М.П.</w:t>
            </w:r>
          </w:p>
        </w:tc>
      </w:tr>
    </w:tbl>
    <w:p w:rsidR="000F1B98" w:rsidRDefault="000F1B98" w:rsidP="009B2626">
      <w:pPr>
        <w:spacing w:after="0"/>
        <w:ind w:firstLine="709"/>
        <w:jc w:val="both"/>
        <w:rPr>
          <w:rFonts w:ascii="Times New Roman" w:hAnsi="Times New Roman" w:cs="Times New Roman"/>
          <w:b/>
          <w:sz w:val="28"/>
          <w:szCs w:val="28"/>
        </w:rPr>
      </w:pPr>
    </w:p>
    <w:p w:rsidR="003E2440" w:rsidRPr="008E40BC" w:rsidRDefault="003E2440">
      <w:pPr>
        <w:rPr>
          <w:rFonts w:ascii="Times New Roman" w:hAnsi="Times New Roman" w:cs="Times New Roman"/>
          <w:b/>
          <w:sz w:val="28"/>
          <w:szCs w:val="28"/>
          <w:u w:val="single"/>
        </w:rPr>
      </w:pPr>
      <w:r>
        <w:rPr>
          <w:rFonts w:ascii="Times New Roman" w:hAnsi="Times New Roman" w:cs="Times New Roman"/>
          <w:b/>
          <w:sz w:val="28"/>
          <w:szCs w:val="28"/>
        </w:rPr>
        <w:br w:type="page"/>
      </w:r>
      <w:r w:rsidRPr="008E40BC">
        <w:rPr>
          <w:rFonts w:ascii="Times New Roman" w:hAnsi="Times New Roman" w:cs="Times New Roman"/>
          <w:b/>
          <w:sz w:val="28"/>
          <w:szCs w:val="28"/>
          <w:u w:val="single"/>
        </w:rPr>
        <w:lastRenderedPageBreak/>
        <w:t>Лот №7</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spacing w:after="0" w:line="240" w:lineRule="auto"/>
        <w:jc w:val="center"/>
        <w:rPr>
          <w:rFonts w:ascii="Times New Roman" w:eastAsia="Times New Roman" w:hAnsi="Times New Roman" w:cs="Arial"/>
          <w:b/>
          <w:bCs/>
          <w:iCs/>
          <w:sz w:val="28"/>
          <w:szCs w:val="28"/>
          <w:lang w:eastAsia="ru-RU"/>
        </w:rPr>
      </w:pPr>
      <w:r w:rsidRPr="003E2440">
        <w:rPr>
          <w:rFonts w:ascii="Times New Roman" w:eastAsia="Times New Roman" w:hAnsi="Times New Roman" w:cs="Arial"/>
          <w:b/>
          <w:bCs/>
          <w:iCs/>
          <w:sz w:val="28"/>
          <w:szCs w:val="28"/>
          <w:lang w:eastAsia="ru-RU"/>
        </w:rPr>
        <w:t>Договор</w:t>
      </w:r>
    </w:p>
    <w:p w:rsidR="003E2440" w:rsidRPr="003E2440" w:rsidRDefault="003E2440" w:rsidP="003E2440">
      <w:pPr>
        <w:spacing w:after="0" w:line="360" w:lineRule="auto"/>
        <w:jc w:val="center"/>
        <w:rPr>
          <w:rFonts w:ascii="Times New Roman" w:eastAsia="Times New Roman" w:hAnsi="Times New Roman" w:cs="Arial"/>
          <w:b/>
          <w:bCs/>
          <w:iCs/>
          <w:sz w:val="28"/>
          <w:szCs w:val="28"/>
          <w:lang w:eastAsia="ru-RU"/>
        </w:rPr>
      </w:pPr>
      <w:r w:rsidRPr="003E2440">
        <w:rPr>
          <w:rFonts w:ascii="Times New Roman" w:eastAsia="Times New Roman" w:hAnsi="Times New Roman" w:cs="Arial"/>
          <w:b/>
          <w:bCs/>
          <w:iCs/>
          <w:sz w:val="28"/>
          <w:szCs w:val="28"/>
          <w:lang w:eastAsia="ru-RU"/>
        </w:rPr>
        <w:t>аренды объектов недвижимого имущества № 20/АР-_________</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62D41A26" wp14:editId="7DFBFE77">
                <wp:simplePos x="0" y="0"/>
                <wp:positionH relativeFrom="column">
                  <wp:posOffset>0</wp:posOffset>
                </wp:positionH>
                <wp:positionV relativeFrom="paragraph">
                  <wp:posOffset>142875</wp:posOffset>
                </wp:positionV>
                <wp:extent cx="798830" cy="228600"/>
                <wp:effectExtent l="0" t="0" r="0" b="0"/>
                <wp:wrapSquare wrapText="bothSides"/>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66F" w:rsidRPr="008A1786" w:rsidRDefault="005D466F" w:rsidP="003E2440">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41A26" id="_x0000_s1032" type="#_x0000_t202" style="position:absolute;left:0;text-align:left;margin-left:0;margin-top:11.25pt;width:62.9pt;height:1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3&#10;pUdxhwIAABAFAAAOAAAAAAAAAAAAAAAAAC4CAABkcnMvZTJvRG9jLnhtbFBLAQItABQABgAIAAAA&#10;IQAJjonX3AAAAAYBAAAPAAAAAAAAAAAAAAAAAOEEAABkcnMvZG93bnJldi54bWxQSwUGAAAAAAQA&#10;BADzAAAA6gUAAAAA&#10;" stroked="f">
                <v:textbox inset="0,.8mm">
                  <w:txbxContent>
                    <w:p w:rsidR="005D466F" w:rsidRPr="008A1786" w:rsidRDefault="005D466F" w:rsidP="003E2440">
                      <w:pPr>
                        <w:ind w:firstLine="142"/>
                      </w:pPr>
                      <w:r>
                        <w:t>г. Москва</w:t>
                      </w:r>
                    </w:p>
                  </w:txbxContent>
                </v:textbox>
                <w10:wrap type="square"/>
              </v:shape>
            </w:pict>
          </mc:Fallback>
        </mc:AlternateContent>
      </w:r>
    </w:p>
    <w:p w:rsidR="003E2440" w:rsidRPr="003E2440" w:rsidRDefault="003E2440" w:rsidP="003E2440">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«____»_________201___г.</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3E2440">
        <w:rPr>
          <w:rFonts w:ascii="Times New Roman" w:eastAsia="Times New Roman" w:hAnsi="Times New Roman" w:cs="Times New Roman"/>
          <w:sz w:val="24"/>
          <w:szCs w:val="24"/>
          <w:lang w:eastAsia="ru-RU"/>
        </w:rPr>
        <w:t xml:space="preserve">, именуемое в дальнейшем </w:t>
      </w:r>
      <w:r w:rsidRPr="003E2440">
        <w:rPr>
          <w:rFonts w:ascii="Times New Roman" w:eastAsia="Times New Roman" w:hAnsi="Times New Roman" w:cs="Times New Roman"/>
          <w:b/>
          <w:sz w:val="24"/>
          <w:szCs w:val="24"/>
          <w:lang w:eastAsia="ru-RU"/>
        </w:rPr>
        <w:t>«Арендодатель»</w:t>
      </w:r>
      <w:r w:rsidRPr="003E2440">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3E2440">
        <w:rPr>
          <w:rFonts w:ascii="Times New Roman" w:eastAsia="Times New Roman" w:hAnsi="Times New Roman" w:cs="Times New Roman"/>
          <w:b/>
          <w:sz w:val="24"/>
          <w:szCs w:val="24"/>
          <w:lang w:eastAsia="ru-RU"/>
        </w:rPr>
        <w:t>_____________________________________________________________________________</w:t>
      </w:r>
      <w:r w:rsidRPr="003E2440">
        <w:rPr>
          <w:rFonts w:ascii="Times New Roman" w:eastAsia="Times New Roman" w:hAnsi="Times New Roman" w:cs="Times New Roman"/>
          <w:sz w:val="24"/>
          <w:szCs w:val="24"/>
          <w:lang w:eastAsia="ru-RU"/>
        </w:rPr>
        <w:t>, именуемое в дальнейшем «</w:t>
      </w:r>
      <w:r w:rsidRPr="003E2440">
        <w:rPr>
          <w:rFonts w:ascii="Times New Roman" w:eastAsia="Times New Roman" w:hAnsi="Times New Roman" w:cs="Times New Roman"/>
          <w:b/>
          <w:sz w:val="24"/>
          <w:szCs w:val="24"/>
          <w:lang w:eastAsia="ru-RU"/>
        </w:rPr>
        <w:t>Арендатор</w:t>
      </w:r>
      <w:r w:rsidRPr="003E2440">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3E2440">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3E2440" w:rsidRPr="003E2440" w:rsidRDefault="003E2440" w:rsidP="003E2440">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3E2440">
        <w:rPr>
          <w:rFonts w:ascii="Times New Roman" w:eastAsia="Times New Roman" w:hAnsi="Times New Roman" w:cs="Times New Roman"/>
          <w:b/>
          <w:sz w:val="28"/>
          <w:szCs w:val="28"/>
          <w:lang w:eastAsia="ru-RU"/>
        </w:rPr>
        <w:t>Предмет Договора</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3E2440">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701B40" w:rsidRPr="00701B40">
        <w:rPr>
          <w:rFonts w:ascii="Times New Roman" w:eastAsia="Times New Roman" w:hAnsi="Times New Roman" w:cs="Times New Roman"/>
          <w:sz w:val="24"/>
          <w:szCs w:val="24"/>
          <w:lang w:eastAsia="ru-RU"/>
        </w:rPr>
        <w:t>621,2</w:t>
      </w:r>
      <w:r w:rsidR="00701B40">
        <w:rPr>
          <w:rFonts w:ascii="Times New Roman" w:eastAsia="Times New Roman" w:hAnsi="Times New Roman" w:cs="Times New Roman"/>
          <w:sz w:val="24"/>
          <w:szCs w:val="24"/>
          <w:lang w:eastAsia="ru-RU"/>
        </w:rPr>
        <w:t xml:space="preserve"> </w:t>
      </w:r>
      <w:r w:rsidRPr="003E2440">
        <w:rPr>
          <w:rFonts w:ascii="Times New Roman" w:eastAsia="Times New Roman" w:hAnsi="Times New Roman" w:cs="Times New Roman"/>
          <w:sz w:val="24"/>
          <w:szCs w:val="24"/>
          <w:lang w:eastAsia="ru-RU"/>
        </w:rPr>
        <w:t xml:space="preserve">кв.м. в составе:  ______________________________, расположенные по адресу: г. Москва, Варшавское шоссе, д. 125 (далее - Объект). </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E2440">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3E2440">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3E2440">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3E2440" w:rsidRPr="003E2440" w:rsidRDefault="003E2440" w:rsidP="003E2440">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3E2440">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3E2440">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3E2440" w:rsidRPr="003E2440" w:rsidRDefault="003E2440" w:rsidP="003E2440">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w:t>
      </w:r>
      <w:r w:rsidRPr="003E2440">
        <w:rPr>
          <w:rFonts w:ascii="Times New Roman" w:eastAsia="Times New Roman" w:hAnsi="Times New Roman" w:cs="Times New Roman"/>
          <w:b/>
          <w:sz w:val="28"/>
          <w:szCs w:val="28"/>
          <w:lang w:eastAsia="ru-RU"/>
        </w:rPr>
        <w:t>Права и обязанности Сторон</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b/>
          <w:sz w:val="24"/>
          <w:szCs w:val="24"/>
          <w:lang w:eastAsia="zh-TW"/>
        </w:rPr>
        <w:t xml:space="preserve">        2.1 Арендодатель обязуется: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tab/>
      </w:r>
      <w:r w:rsidRPr="003E2440">
        <w:rPr>
          <w:rFonts w:ascii="Times New Roman" w:eastAsia="Times New Roman" w:hAnsi="Times New Roman" w:cs="Times New Roman"/>
          <w:b/>
          <w:sz w:val="24"/>
          <w:szCs w:val="24"/>
          <w:lang w:eastAsia="zh-TW"/>
        </w:rPr>
        <w:t>2.2. Арендатор обязуется: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3E2440" w:rsidRPr="003E2440" w:rsidRDefault="003E2440" w:rsidP="003E2440">
      <w:pPr>
        <w:tabs>
          <w:tab w:val="left" w:pos="709"/>
        </w:tabs>
        <w:spacing w:line="240" w:lineRule="auto"/>
        <w:ind w:firstLine="720"/>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 xml:space="preserve">2.2.3.  </w:t>
      </w:r>
      <w:r w:rsidRPr="003E2440">
        <w:rPr>
          <w:rFonts w:ascii="Times New Roman" w:eastAsia="Times New Roman" w:hAnsi="Times New Roman" w:cs="Times New Roman"/>
          <w:color w:val="000000"/>
          <w:spacing w:val="7"/>
          <w:sz w:val="24"/>
          <w:szCs w:val="24"/>
          <w:shd w:val="clear" w:color="auto" w:fill="FFFFFF"/>
          <w:lang w:eastAsia="zh-TW"/>
        </w:rPr>
        <w:t>не сдавать</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 xml:space="preserve">Объект в субаренду </w:t>
      </w:r>
      <w:r w:rsidRPr="003E2440">
        <w:rPr>
          <w:rFonts w:ascii="Times New Roman" w:eastAsia="Times New Roman" w:hAnsi="Times New Roman" w:cs="Times New Roman"/>
          <w:color w:val="000000"/>
          <w:spacing w:val="7"/>
          <w:sz w:val="24"/>
          <w:szCs w:val="24"/>
          <w:shd w:val="clear" w:color="auto" w:fill="FFFFFF"/>
          <w:lang w:eastAsia="zh-TW"/>
        </w:rPr>
        <w:t>и не заключать</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 xml:space="preserve">сделки, </w:t>
      </w:r>
      <w:r w:rsidRPr="003E2440">
        <w:rPr>
          <w:rFonts w:ascii="Times New Roman" w:eastAsia="Times New Roman" w:hAnsi="Times New Roman" w:cs="Times New Roman"/>
          <w:color w:val="000000"/>
          <w:spacing w:val="7"/>
          <w:sz w:val="24"/>
          <w:szCs w:val="24"/>
          <w:shd w:val="clear" w:color="auto" w:fill="FFFFFF"/>
          <w:lang w:eastAsia="zh-TW"/>
        </w:rPr>
        <w:t>следствием</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lastRenderedPageBreak/>
        <w:t xml:space="preserve">          2.2.8.</w:t>
      </w:r>
      <w:r w:rsidRPr="003E2440">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3E2440" w:rsidRPr="003E2440" w:rsidRDefault="003E2440" w:rsidP="003E2440">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2.2.9.</w:t>
      </w:r>
      <w:r w:rsidRPr="003E2440">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2.2.10.</w:t>
      </w:r>
      <w:r w:rsidRPr="003E2440">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2.2.11.</w:t>
      </w:r>
      <w:r w:rsidRPr="003E2440">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2.2.12.</w:t>
      </w:r>
      <w:r w:rsidRPr="003E2440">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2.2.13.</w:t>
      </w:r>
      <w:r w:rsidRPr="003E2440">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2.2.14.</w:t>
      </w:r>
      <w:r w:rsidRPr="003E2440">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2.2.15.</w:t>
      </w:r>
      <w:r w:rsidRPr="003E2440">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2.2.16.</w:t>
      </w:r>
      <w:r w:rsidRPr="003E2440">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2.2.17.</w:t>
      </w:r>
      <w:r w:rsidRPr="003E2440">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2.2.18.</w:t>
      </w:r>
      <w:r w:rsidRPr="003E2440">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lastRenderedPageBreak/>
        <w:tab/>
      </w:r>
      <w:r w:rsidRPr="003E2440">
        <w:rPr>
          <w:rFonts w:ascii="Times New Roman" w:eastAsia="Times New Roman" w:hAnsi="Times New Roman" w:cs="Times New Roman"/>
          <w:b/>
          <w:sz w:val="24"/>
          <w:szCs w:val="24"/>
          <w:lang w:eastAsia="zh-TW"/>
        </w:rPr>
        <w:t>2.3. Арендодатель имеет право:</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tab/>
      </w:r>
      <w:r w:rsidRPr="003E2440">
        <w:rPr>
          <w:rFonts w:ascii="Times New Roman" w:eastAsia="Times New Roman" w:hAnsi="Times New Roman" w:cs="Times New Roman"/>
          <w:b/>
          <w:sz w:val="24"/>
          <w:szCs w:val="24"/>
          <w:lang w:eastAsia="zh-TW"/>
        </w:rPr>
        <w:t>2.4 Арендатор имеет право:</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3E2440" w:rsidRPr="003E2440" w:rsidRDefault="003E2440" w:rsidP="003E2440">
      <w:pPr>
        <w:tabs>
          <w:tab w:val="left" w:pos="709"/>
          <w:tab w:val="left" w:pos="1418"/>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3E2440" w:rsidRPr="003E2440" w:rsidRDefault="003E2440" w:rsidP="003E2440">
      <w:pPr>
        <w:tabs>
          <w:tab w:val="left" w:pos="709"/>
        </w:tabs>
        <w:spacing w:line="240" w:lineRule="auto"/>
        <w:ind w:firstLine="720"/>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p>
    <w:p w:rsidR="003E2440" w:rsidRPr="003E2440" w:rsidRDefault="003E2440" w:rsidP="003E2440">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3E2440">
        <w:rPr>
          <w:rFonts w:ascii="Times New Roman" w:eastAsia="Times New Roman" w:hAnsi="Times New Roman" w:cs="Times New Roman"/>
          <w:b/>
          <w:sz w:val="28"/>
          <w:szCs w:val="28"/>
          <w:lang w:eastAsia="ru-RU"/>
        </w:rPr>
        <w:t>Арендная плата и порядок расчетов</w:t>
      </w: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3E2440" w:rsidRPr="003E2440" w:rsidRDefault="003E2440" w:rsidP="003E2440">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3E2440">
        <w:rPr>
          <w:rFonts w:ascii="Times New Roman" w:eastAsia="Times New Roman" w:hAnsi="Times New Roman" w:cs="Times New Roman"/>
          <w:sz w:val="24"/>
          <w:szCs w:val="24"/>
          <w:lang w:eastAsia="ru-RU"/>
        </w:rPr>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3.2.</w:t>
      </w:r>
      <w:r w:rsidRPr="003E2440">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3E2440" w:rsidRPr="003E2440" w:rsidRDefault="003E2440" w:rsidP="003E2440">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3.3.</w:t>
      </w:r>
      <w:r w:rsidRPr="003E2440">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3E2440">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3E2440">
        <w:rPr>
          <w:rFonts w:ascii="Times New Roman" w:eastAsia="Times New Roman" w:hAnsi="Times New Roman" w:cs="Times New Roman"/>
          <w:sz w:val="24"/>
          <w:szCs w:val="24"/>
          <w:lang w:eastAsia="ru-RU"/>
        </w:rPr>
        <w:t xml:space="preserve">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w:t>
      </w:r>
      <w:r w:rsidRPr="003E2440">
        <w:rPr>
          <w:rFonts w:ascii="Times New Roman" w:eastAsia="Times New Roman" w:hAnsi="Times New Roman" w:cs="Times New Roman"/>
          <w:sz w:val="24"/>
          <w:szCs w:val="24"/>
          <w:lang w:eastAsia="ru-RU"/>
        </w:rPr>
        <w:lastRenderedPageBreak/>
        <w:t>и пр.) Данные платежи осуществляются Арендатором дополнительно в соответствии с отдельно заключаемыми договорами с Арендодателем.</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3E2440">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Pr="003E2440">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3E2440" w:rsidRPr="003E2440" w:rsidRDefault="003E2440" w:rsidP="003E244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3E2440">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3E2440" w:rsidRPr="003E2440" w:rsidRDefault="003E2440" w:rsidP="003E2440">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3E2440">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w:t>
      </w:r>
      <w:r w:rsidR="00701B40">
        <w:rPr>
          <w:rFonts w:ascii="Times New Roman" w:eastAsia="Times New Roman" w:hAnsi="Times New Roman" w:cs="Times New Roman"/>
          <w:sz w:val="24"/>
          <w:szCs w:val="24"/>
          <w:lang w:eastAsia="ru-RU"/>
        </w:rPr>
        <w:t xml:space="preserve"> </w:t>
      </w:r>
      <w:r w:rsidR="00701B40" w:rsidRPr="00701B40">
        <w:rPr>
          <w:rFonts w:ascii="Times New Roman" w:eastAsia="Times New Roman" w:hAnsi="Times New Roman" w:cs="Times New Roman"/>
          <w:b/>
          <w:sz w:val="24"/>
          <w:szCs w:val="24"/>
          <w:lang w:eastAsia="ru-RU"/>
        </w:rPr>
        <w:t>336 483,33</w:t>
      </w:r>
      <w:r w:rsidRPr="00701B40">
        <w:rPr>
          <w:rFonts w:ascii="Times New Roman" w:eastAsia="Times New Roman" w:hAnsi="Times New Roman" w:cs="Times New Roman"/>
          <w:b/>
          <w:sz w:val="24"/>
          <w:szCs w:val="24"/>
          <w:lang w:eastAsia="ru-RU"/>
        </w:rPr>
        <w:t>(</w:t>
      </w:r>
      <w:r w:rsidR="00701B40" w:rsidRPr="00701B40">
        <w:rPr>
          <w:rFonts w:ascii="Times New Roman" w:eastAsia="Times New Roman" w:hAnsi="Times New Roman" w:cs="Times New Roman"/>
          <w:b/>
          <w:sz w:val="24"/>
          <w:szCs w:val="24"/>
          <w:lang w:eastAsia="ru-RU"/>
        </w:rPr>
        <w:t>Триста тридцать шесть тысяч четыреста восемьдесят три</w:t>
      </w:r>
      <w:r w:rsidRPr="00701B40">
        <w:rPr>
          <w:rFonts w:ascii="Times New Roman" w:eastAsia="Times New Roman" w:hAnsi="Times New Roman" w:cs="Times New Roman"/>
          <w:b/>
          <w:sz w:val="24"/>
          <w:szCs w:val="24"/>
          <w:lang w:eastAsia="ru-RU"/>
        </w:rPr>
        <w:t>) рубл</w:t>
      </w:r>
      <w:r w:rsidR="00701B40" w:rsidRPr="00701B40">
        <w:rPr>
          <w:rFonts w:ascii="Times New Roman" w:eastAsia="Times New Roman" w:hAnsi="Times New Roman" w:cs="Times New Roman"/>
          <w:b/>
          <w:sz w:val="24"/>
          <w:szCs w:val="24"/>
          <w:lang w:eastAsia="ru-RU"/>
        </w:rPr>
        <w:t xml:space="preserve">я  33 </w:t>
      </w:r>
      <w:r w:rsidRPr="00701B40">
        <w:rPr>
          <w:rFonts w:ascii="Times New Roman" w:eastAsia="Times New Roman" w:hAnsi="Times New Roman" w:cs="Times New Roman"/>
          <w:b/>
          <w:sz w:val="24"/>
          <w:szCs w:val="24"/>
          <w:lang w:eastAsia="ru-RU"/>
        </w:rPr>
        <w:t>копе</w:t>
      </w:r>
      <w:r w:rsidR="00701B40" w:rsidRPr="00701B40">
        <w:rPr>
          <w:rFonts w:ascii="Times New Roman" w:eastAsia="Times New Roman" w:hAnsi="Times New Roman" w:cs="Times New Roman"/>
          <w:b/>
          <w:sz w:val="24"/>
          <w:szCs w:val="24"/>
          <w:lang w:eastAsia="ru-RU"/>
        </w:rPr>
        <w:t>йки</w:t>
      </w:r>
      <w:r w:rsidRPr="003E2440">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3E2440">
        <w:rPr>
          <w:rFonts w:ascii="Arial Narrow" w:eastAsia="Times New Roman" w:hAnsi="Arial Narrow" w:cs="Arial Narrow"/>
          <w:i/>
          <w:iCs/>
          <w:spacing w:val="-10"/>
          <w:sz w:val="24"/>
          <w:szCs w:val="24"/>
          <w:shd w:val="clear" w:color="auto" w:fill="FFFFFF"/>
          <w:lang w:eastAsia="ru-RU"/>
        </w:rPr>
        <w:t xml:space="preserve"> (у</w:t>
      </w:r>
      <w:r w:rsidRPr="003E2440">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3E2440" w:rsidRPr="003E2440" w:rsidRDefault="003E2440" w:rsidP="003E2440">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3E2440">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3E2440" w:rsidRPr="003E2440" w:rsidRDefault="003E2440" w:rsidP="003E2440">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3E2440">
        <w:rPr>
          <w:rFonts w:ascii="Times New Roman" w:eastAsia="Times New Roman" w:hAnsi="Times New Roman" w:cs="Times New Roman"/>
          <w:sz w:val="28"/>
          <w:szCs w:val="28"/>
          <w:lang w:eastAsia="ru-RU"/>
        </w:rPr>
        <w:tab/>
      </w: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3E2440">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3E2440">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3E2440">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3E2440">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lastRenderedPageBreak/>
        <w:t xml:space="preserve"> - дата, указанная в соглашении о расторжении настоящего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3E2440" w:rsidRPr="003E2440" w:rsidRDefault="003E2440" w:rsidP="00C14AC2">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 дата в соответствии с п. 1.5. Договора.</w:t>
      </w:r>
    </w:p>
    <w:p w:rsidR="003E2440" w:rsidRPr="003E2440" w:rsidRDefault="00C14AC2"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3E2440" w:rsidRPr="003E2440">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3E2440" w:rsidRPr="003E2440">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3E2440" w:rsidRPr="003E2440" w:rsidRDefault="003E2440" w:rsidP="003E2440">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3E2440" w:rsidRPr="003E2440">
        <w:rPr>
          <w:rFonts w:ascii="Times New Roman" w:eastAsia="Times New Roman" w:hAnsi="Times New Roman" w:cs="Times New Roman"/>
          <w:b/>
          <w:sz w:val="28"/>
          <w:szCs w:val="28"/>
          <w:lang w:eastAsia="ru-RU"/>
        </w:rPr>
        <w:t xml:space="preserve">Ответственность Сторон </w:t>
      </w:r>
    </w:p>
    <w:p w:rsidR="003E2440" w:rsidRPr="003E2440" w:rsidRDefault="003E2440" w:rsidP="003E2440">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3E2440" w:rsidRPr="003E2440">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3E2440" w:rsidRPr="003E2440">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3E2440" w:rsidRPr="003E2440">
        <w:rPr>
          <w:rFonts w:ascii="Times New Roman" w:eastAsia="Times New Roman" w:hAnsi="Times New Roman" w:cs="Times New Roman"/>
          <w:iCs/>
          <w:sz w:val="24"/>
          <w:szCs w:val="24"/>
          <w:lang w:eastAsia="ru-RU"/>
        </w:rPr>
        <w:t>0,1(одна десятая) процента</w:t>
      </w:r>
      <w:r w:rsidR="003E2440" w:rsidRPr="003E2440">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3E2440" w:rsidRPr="003E2440">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003E2440" w:rsidRPr="003E2440">
        <w:rPr>
          <w:rFonts w:ascii="Times New Roman" w:eastAsia="Times New Roman" w:hAnsi="Times New Roman" w:cs="Times New Roman"/>
          <w:sz w:val="24"/>
          <w:szCs w:val="24"/>
          <w:lang w:eastAsia="ru-RU"/>
        </w:rPr>
        <w:tab/>
      </w:r>
      <w:r w:rsidR="003E2440" w:rsidRPr="003E2440">
        <w:rPr>
          <w:rFonts w:ascii="Times New Roman" w:eastAsia="Times New Roman" w:hAnsi="Times New Roman" w:cs="Times New Roman"/>
          <w:iCs/>
          <w:sz w:val="24"/>
          <w:szCs w:val="24"/>
          <w:lang w:eastAsia="ru-RU"/>
        </w:rPr>
        <w:t>______________(____________________) рублей ____ копеек.</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iCs/>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3E2440" w:rsidRPr="003E2440">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3E2440" w:rsidRPr="003E2440">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3E2440" w:rsidRPr="003E2440">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3E2440" w:rsidRPr="003E244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3E2440" w:rsidRPr="003E2440">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w:t>
      </w:r>
      <w:r w:rsidR="003E2440" w:rsidRPr="003E2440">
        <w:rPr>
          <w:rFonts w:ascii="Times New Roman" w:eastAsia="Times New Roman" w:hAnsi="Times New Roman" w:cs="Times New Roman"/>
          <w:sz w:val="24"/>
          <w:szCs w:val="24"/>
          <w:lang w:eastAsia="ru-RU"/>
        </w:rPr>
        <w:lastRenderedPageBreak/>
        <w:t>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3E2440" w:rsidRPr="003E2440">
        <w:rPr>
          <w:rFonts w:ascii="Times New Roman" w:eastAsia="Times New Roman" w:hAnsi="Times New Roman" w:cs="Times New Roman"/>
          <w:b/>
          <w:sz w:val="28"/>
          <w:szCs w:val="28"/>
          <w:lang w:eastAsia="ru-RU"/>
        </w:rPr>
        <w:t xml:space="preserve">Обстоятельства непреодолимой силы </w:t>
      </w:r>
    </w:p>
    <w:p w:rsidR="003E2440" w:rsidRPr="003E2440" w:rsidRDefault="003E2440" w:rsidP="003E2440">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3E2440" w:rsidRPr="003E2440" w:rsidRDefault="003E2440" w:rsidP="003E2440">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6.2. </w:t>
      </w:r>
      <w:r w:rsidRPr="003E2440">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3E2440" w:rsidRPr="003E2440" w:rsidRDefault="003E2440" w:rsidP="003E2440">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6.3.</w:t>
      </w:r>
      <w:r w:rsidRPr="003E2440">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3E2440" w:rsidRPr="003E2440">
        <w:rPr>
          <w:rFonts w:ascii="Times New Roman" w:eastAsia="Times New Roman" w:hAnsi="Times New Roman" w:cs="Times New Roman"/>
          <w:b/>
          <w:sz w:val="28"/>
          <w:szCs w:val="28"/>
          <w:lang w:eastAsia="ru-RU"/>
        </w:rPr>
        <w:t xml:space="preserve">Конфиденциальность </w:t>
      </w:r>
    </w:p>
    <w:p w:rsidR="003E2440" w:rsidRPr="003E2440" w:rsidRDefault="003E2440" w:rsidP="003E2440">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color w:val="000000"/>
          <w:sz w:val="24"/>
          <w:szCs w:val="24"/>
          <w:lang w:eastAsia="ru-RU"/>
        </w:rPr>
        <w:t xml:space="preserve"> </w:t>
      </w:r>
      <w:r w:rsidRPr="003E2440">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3E2440" w:rsidRPr="003E2440">
        <w:rPr>
          <w:rFonts w:ascii="Times New Roman" w:eastAsia="Times New Roman" w:hAnsi="Times New Roman" w:cs="Times New Roman"/>
          <w:b/>
          <w:sz w:val="28"/>
          <w:szCs w:val="28"/>
          <w:lang w:eastAsia="zh-TW"/>
        </w:rPr>
        <w:t xml:space="preserve">Порядок разрешения споров </w:t>
      </w: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3E2440" w:rsidRPr="003E2440" w:rsidRDefault="003E2440" w:rsidP="003E2440">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3E2440">
        <w:rPr>
          <w:rFonts w:ascii="Times New Roman" w:eastAsia="Times New Roman" w:hAnsi="Times New Roman" w:cs="Times New Roman"/>
          <w:b/>
          <w:sz w:val="28"/>
          <w:szCs w:val="28"/>
          <w:lang w:eastAsia="zh-TW"/>
        </w:rPr>
        <w:t>9. Одностороннее расторжение Договора</w:t>
      </w: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3E2440">
        <w:rPr>
          <w:rFonts w:ascii="Times New Roman" w:eastAsia="Times New Roman" w:hAnsi="Times New Roman" w:cs="Times New Roman"/>
          <w:i/>
          <w:iCs/>
          <w:sz w:val="24"/>
          <w:szCs w:val="24"/>
          <w:lang w:eastAsia="zh-TW"/>
        </w:rPr>
        <w:t xml:space="preserve"> </w:t>
      </w:r>
      <w:r w:rsidRPr="003E2440">
        <w:rPr>
          <w:rFonts w:ascii="Times New Roman" w:eastAsia="Times New Roman" w:hAnsi="Times New Roman" w:cs="Times New Roman"/>
          <w:sz w:val="24"/>
          <w:szCs w:val="24"/>
          <w:lang w:eastAsia="zh-TW"/>
        </w:rPr>
        <w:t>календарных дней, в любом из следующих случаев:</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9.1.1.</w:t>
      </w:r>
      <w:r w:rsidR="003E2440" w:rsidRPr="003E2440">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3E2440" w:rsidRPr="003E2440">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3E2440" w:rsidRPr="003E2440">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3E2440" w:rsidRPr="003E2440">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3E2440" w:rsidRPr="003E2440">
        <w:rPr>
          <w:rFonts w:ascii="Times New Roman" w:eastAsia="Times New Roman" w:hAnsi="Times New Roman" w:cs="Times New Roman"/>
          <w:i/>
          <w:iCs/>
          <w:sz w:val="24"/>
          <w:szCs w:val="24"/>
          <w:lang w:eastAsia="zh-TW"/>
        </w:rPr>
        <w:t xml:space="preserve"> (если применимо</w:t>
      </w:r>
      <w:r w:rsidR="003E2440" w:rsidRPr="003E2440">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C14AC2"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3E2440" w:rsidRPr="003E2440">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3E2440" w:rsidRPr="003E2440">
        <w:rPr>
          <w:rFonts w:ascii="Times New Roman" w:eastAsia="Times New Roman" w:hAnsi="Times New Roman" w:cs="Times New Roman"/>
          <w:i/>
          <w:iCs/>
          <w:sz w:val="24"/>
          <w:szCs w:val="24"/>
          <w:lang w:eastAsia="zh-TW"/>
        </w:rPr>
        <w:t xml:space="preserve"> </w:t>
      </w:r>
      <w:r w:rsidR="003E2440" w:rsidRPr="003E2440">
        <w:rPr>
          <w:rFonts w:ascii="Times New Roman" w:eastAsia="Times New Roman" w:hAnsi="Times New Roman" w:cs="Times New Roman"/>
          <w:sz w:val="24"/>
          <w:szCs w:val="24"/>
          <w:lang w:eastAsia="zh-TW"/>
        </w:rPr>
        <w:t>календарных дней до предполагаемого дня расторжения.</w:t>
      </w: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9.3.</w:t>
      </w:r>
      <w:r w:rsidRPr="003E2440">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9.4. </w:t>
      </w:r>
      <w:r w:rsidRPr="003E2440">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9.5.</w:t>
      </w:r>
      <w:r w:rsidRPr="003E2440">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9.6.</w:t>
      </w:r>
      <w:r w:rsidRPr="003E2440">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3E2440" w:rsidRPr="003E2440" w:rsidRDefault="003E2440" w:rsidP="003E2440">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E2440">
        <w:rPr>
          <w:rFonts w:ascii="Times New Roman" w:eastAsia="Times New Roman" w:hAnsi="Times New Roman" w:cs="Times New Roman"/>
          <w:b/>
          <w:sz w:val="28"/>
          <w:szCs w:val="28"/>
          <w:lang w:eastAsia="ru-RU"/>
        </w:rPr>
        <w:t>10. Прочие условия</w:t>
      </w:r>
    </w:p>
    <w:p w:rsidR="003E2440" w:rsidRPr="003E2440" w:rsidRDefault="003E2440" w:rsidP="003E2440">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3E2440" w:rsidRPr="003E2440">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3E2440" w:rsidRPr="003E2440">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3E2440" w:rsidRPr="003E2440" w:rsidRDefault="003E2440" w:rsidP="00C14AC2">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3E2440">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3E2440" w:rsidRPr="003E2440">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3E2440" w:rsidRPr="003E2440">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3E2440" w:rsidRPr="003E2440">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003E2440" w:rsidRPr="003E2440">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3E2440" w:rsidRPr="003E2440">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3E2440" w:rsidRPr="003E2440">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3E2440" w:rsidRPr="003E2440">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3E2440" w:rsidRPr="003E2440">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3E2440" w:rsidRPr="003E2440">
        <w:rPr>
          <w:rFonts w:ascii="Times New Roman" w:eastAsia="Times New Roman" w:hAnsi="Times New Roman" w:cs="Times New Roman"/>
          <w:i/>
          <w:iCs/>
          <w:sz w:val="24"/>
          <w:szCs w:val="24"/>
          <w:lang w:eastAsia="zh-TW"/>
        </w:rPr>
        <w:t>.</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3E2440" w:rsidRPr="003E2440">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3E2440" w:rsidRPr="003E2440" w:rsidTr="00ED7620">
        <w:trPr>
          <w:trHeight w:val="6948"/>
        </w:trPr>
        <w:tc>
          <w:tcPr>
            <w:tcW w:w="4928" w:type="dxa"/>
          </w:tcPr>
          <w:p w:rsidR="003E2440" w:rsidRPr="003E2440" w:rsidRDefault="003E2440" w:rsidP="003E244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b/>
                <w:sz w:val="24"/>
                <w:szCs w:val="24"/>
                <w:lang w:eastAsia="ru-RU"/>
              </w:rPr>
              <w:t>Арендодатель:</w:t>
            </w:r>
          </w:p>
          <w:p w:rsidR="003E2440" w:rsidRPr="003E2440" w:rsidRDefault="003E2440" w:rsidP="003E244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(АО «НИЦЭВТ»),</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3E2440">
                <w:rPr>
                  <w:rFonts w:ascii="Times New Roman" w:eastAsia="Times New Roman" w:hAnsi="Times New Roman" w:cs="Times New Roman"/>
                  <w:sz w:val="24"/>
                  <w:szCs w:val="24"/>
                  <w:lang w:eastAsia="ru-RU"/>
                </w:rPr>
                <w:t>117587, г</w:t>
              </w:r>
            </w:smartTag>
            <w:r w:rsidRPr="003E2440">
              <w:rPr>
                <w:rFonts w:ascii="Times New Roman" w:eastAsia="Times New Roman" w:hAnsi="Times New Roman" w:cs="Times New Roman"/>
                <w:sz w:val="24"/>
                <w:szCs w:val="24"/>
                <w:lang w:eastAsia="ru-RU"/>
              </w:rPr>
              <w:t>. Москва, Варшавское шоссе, 125, стр. 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3E2440">
                <w:rPr>
                  <w:rFonts w:ascii="Times New Roman" w:eastAsia="Times New Roman" w:hAnsi="Times New Roman" w:cs="Times New Roman"/>
                  <w:sz w:val="24"/>
                  <w:szCs w:val="24"/>
                  <w:lang w:eastAsia="ru-RU"/>
                </w:rPr>
                <w:t>117587, г</w:t>
              </w:r>
            </w:smartTag>
            <w:r w:rsidRPr="003E2440">
              <w:rPr>
                <w:rFonts w:ascii="Times New Roman" w:eastAsia="Times New Roman" w:hAnsi="Times New Roman" w:cs="Times New Roman"/>
                <w:sz w:val="24"/>
                <w:szCs w:val="24"/>
                <w:lang w:eastAsia="ru-RU"/>
              </w:rPr>
              <w:t>. Москва, Варшавское шоссе, 125, стр. 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ИНН 7726019325 КПП 772601001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ОГРН 1027700015298</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Р/с 40702810938060111370</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в Московском банке ПАО «Сбербанк России»</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К/с 30101810400000000225</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БИК 044525225</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Телефон 319-1790, факс 319-6978</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Временный генеральный директор</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_____________________Симонов К.Б.</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М.П.</w:t>
            </w:r>
          </w:p>
        </w:tc>
        <w:tc>
          <w:tcPr>
            <w:tcW w:w="4770" w:type="dxa"/>
          </w:tcPr>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3E2440">
              <w:rPr>
                <w:rFonts w:ascii="Times New Roman" w:eastAsia="Times New Roman" w:hAnsi="Times New Roman" w:cs="Times New Roman"/>
                <w:b/>
                <w:bCs/>
                <w:sz w:val="24"/>
                <w:szCs w:val="24"/>
                <w:lang w:eastAsia="ru-RU"/>
              </w:rPr>
              <w:t>Арендатор:</w:t>
            </w:r>
          </w:p>
          <w:p w:rsidR="003E2440" w:rsidRPr="003E2440" w:rsidRDefault="003E2440" w:rsidP="003E2440">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___________________________________</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napToGrid w:val="0"/>
                <w:sz w:val="24"/>
                <w:szCs w:val="24"/>
                <w:lang w:eastAsia="ru-RU"/>
              </w:rPr>
              <w:t xml:space="preserve">Адрес: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napToGrid w:val="0"/>
                <w:sz w:val="24"/>
                <w:szCs w:val="24"/>
                <w:lang w:eastAsia="ru-RU"/>
              </w:rPr>
              <w:t xml:space="preserve">Телефон: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ИНН  / КПП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z w:val="24"/>
                <w:szCs w:val="24"/>
                <w:lang w:eastAsia="ru-RU"/>
              </w:rPr>
              <w:t>ОГРН</w:t>
            </w:r>
            <w:r w:rsidRPr="003E2440">
              <w:rPr>
                <w:rFonts w:ascii="Times New Roman" w:eastAsia="Times New Roman" w:hAnsi="Times New Roman" w:cs="Times New Roman"/>
                <w:color w:val="000000"/>
                <w:sz w:val="24"/>
                <w:szCs w:val="24"/>
                <w:lang w:eastAsia="ru-RU"/>
              </w:rPr>
              <w:t xml:space="preserve">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р/с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z w:val="24"/>
                <w:szCs w:val="24"/>
                <w:lang w:eastAsia="ru-RU"/>
              </w:rPr>
              <w:t xml:space="preserve"> в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к/с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БИК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Генеральный директор</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М.П. </w:t>
            </w:r>
          </w:p>
        </w:tc>
      </w:tr>
    </w:tbl>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40BC" w:rsidRDefault="008E40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 xml:space="preserve">                                                                                   Приложение № 1 к договору аренды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 xml:space="preserve">недвижимого имущества от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«__»_____201__г. №_________</w:t>
      </w:r>
    </w:p>
    <w:p w:rsidR="003E2440" w:rsidRPr="003E2440" w:rsidRDefault="003E2440" w:rsidP="003E2440">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ab/>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spacing w:after="1141" w:line="270" w:lineRule="exact"/>
        <w:rPr>
          <w:rFonts w:ascii="Arial Narrow" w:eastAsia="Times New Roman" w:hAnsi="Arial Narrow" w:cs="Arial Narrow"/>
          <w:b/>
          <w:bCs/>
          <w:i/>
          <w:iCs/>
          <w:spacing w:val="-20"/>
          <w:sz w:val="27"/>
          <w:szCs w:val="27"/>
          <w:lang w:eastAsia="ru-RU"/>
        </w:rPr>
      </w:pPr>
      <w:r w:rsidRPr="003E2440">
        <w:rPr>
          <w:rFonts w:ascii="Arial Narrow" w:eastAsia="Times New Roman" w:hAnsi="Arial Narrow" w:cs="Arial Narrow"/>
          <w:i/>
          <w:iCs/>
          <w:spacing w:val="-20"/>
          <w:sz w:val="24"/>
          <w:szCs w:val="24"/>
        </w:rPr>
        <w:tab/>
        <w:t xml:space="preserve">                                       </w:t>
      </w:r>
      <w:r w:rsidRPr="003E2440">
        <w:rPr>
          <w:rFonts w:ascii="Arial Narrow" w:eastAsia="Times New Roman" w:hAnsi="Arial Narrow" w:cs="Arial Narrow"/>
          <w:b/>
          <w:bCs/>
          <w:i/>
          <w:iCs/>
          <w:spacing w:val="-20"/>
          <w:sz w:val="27"/>
          <w:szCs w:val="27"/>
          <w:lang w:eastAsia="ru-RU"/>
        </w:rPr>
        <w:t>Характеристики и экспликация помещений</w:t>
      </w:r>
      <w:r w:rsidRPr="003E2440">
        <w:rPr>
          <w:rFonts w:ascii="Arial Narrow" w:eastAsia="Times New Roman" w:hAnsi="Arial Narrow" w:cs="Arial Narrow"/>
          <w:i/>
          <w:iCs/>
          <w:spacing w:val="-10"/>
          <w:sz w:val="26"/>
          <w:szCs w:val="26"/>
          <w:shd w:val="clear" w:color="auto" w:fill="FFFFFF"/>
          <w:lang w:eastAsia="ru-RU"/>
        </w:rPr>
        <w:t xml:space="preserve"> (если применимо)</w:t>
      </w:r>
    </w:p>
    <w:p w:rsidR="003E2440" w:rsidRPr="003E2440" w:rsidRDefault="003E2440" w:rsidP="003E2440">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3E2440">
        <w:rPr>
          <w:rFonts w:ascii="Times New Roman" w:eastAsia="Times New Roman" w:hAnsi="Times New Roman" w:cs="Times New Roman"/>
          <w:b/>
          <w:bCs/>
          <w:sz w:val="24"/>
          <w:szCs w:val="24"/>
        </w:rPr>
        <w:tab/>
        <w:t xml:space="preserve">                </w:t>
      </w:r>
      <w:r w:rsidRPr="003E2440">
        <w:rPr>
          <w:rFonts w:ascii="Times New Roman" w:eastAsia="Times New Roman" w:hAnsi="Times New Roman" w:cs="Times New Roman"/>
          <w:b/>
          <w:bCs/>
          <w:i/>
          <w:sz w:val="28"/>
          <w:szCs w:val="28"/>
        </w:rPr>
        <w:t>План размещения</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Pr="003E2440"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 xml:space="preserve">                                                                                   Приложение № 2 к договору аренды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 xml:space="preserve">недвижимого имущества от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«__»_____201__г. №_________</w:t>
      </w:r>
    </w:p>
    <w:p w:rsidR="003E2440" w:rsidRPr="003E2440" w:rsidRDefault="003E2440" w:rsidP="003E2440">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(Правоустанавливающие документы на недвижимое имущество)</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 xml:space="preserve">               </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tbl>
      <w:tblPr>
        <w:tblW w:w="0" w:type="auto"/>
        <w:jc w:val="right"/>
        <w:tblLook w:val="0000" w:firstRow="0" w:lastRow="0" w:firstColumn="0" w:lastColumn="0" w:noHBand="0" w:noVBand="0"/>
      </w:tblPr>
      <w:tblGrid>
        <w:gridCol w:w="3600"/>
      </w:tblGrid>
      <w:tr w:rsidR="003E2440" w:rsidRPr="003E2440" w:rsidTr="00ED7620">
        <w:trPr>
          <w:trHeight w:val="1800"/>
          <w:jc w:val="right"/>
        </w:trPr>
        <w:tc>
          <w:tcPr>
            <w:tcW w:w="3600" w:type="dxa"/>
          </w:tcPr>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0"/>
                <w:szCs w:val="20"/>
              </w:rPr>
            </w:pPr>
            <w:r w:rsidRPr="003E2440">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0"/>
                <w:szCs w:val="20"/>
              </w:rPr>
            </w:pPr>
            <w:r w:rsidRPr="003E2440">
              <w:rPr>
                <w:rFonts w:ascii="Times New Roman" w:eastAsia="Times New Roman" w:hAnsi="Times New Roman" w:cs="Times New Roman"/>
                <w:sz w:val="20"/>
                <w:szCs w:val="20"/>
              </w:rPr>
              <w:t>от «___»______201__ г. №_________</w:t>
            </w:r>
          </w:p>
        </w:tc>
      </w:tr>
    </w:tbl>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АКТ</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приема-передачи</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Times New Roman" w:hAnsi="Times New Roman" w:cs="Times New Roman"/>
          <w:sz w:val="24"/>
          <w:szCs w:val="24"/>
        </w:rPr>
      </w:pPr>
      <w:r w:rsidRPr="003E2440">
        <w:rPr>
          <w:rFonts w:ascii="Times New Roman" w:eastAsia="Calibri" w:hAnsi="Times New Roman" w:cs="Times New Roman"/>
          <w:sz w:val="24"/>
          <w:szCs w:val="24"/>
          <w:lang w:eastAsia="ru-RU"/>
        </w:rPr>
        <w:t xml:space="preserve"> г. Москва                                                                                              </w:t>
      </w:r>
      <w:r w:rsidRPr="003E2440">
        <w:rPr>
          <w:rFonts w:ascii="Times New Roman" w:eastAsia="Calibri" w:hAnsi="Times New Roman" w:cs="Times New Roman"/>
          <w:sz w:val="24"/>
          <w:szCs w:val="24"/>
          <w:u w:val="single"/>
          <w:lang w:eastAsia="ru-RU"/>
        </w:rPr>
        <w:t>«____»________201___г.</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АО «НИЦЭВТ», именуемое в дальнейшем "Арендодатель", в лице </w:t>
      </w:r>
      <w:r w:rsidRPr="003E2440">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3E2440">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3E2440" w:rsidRPr="003E2440" w:rsidRDefault="003E2440" w:rsidP="003E2440">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3E2440">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3E2440">
        <w:rPr>
          <w:rFonts w:ascii="Times New Roman" w:eastAsia="Times New Roman" w:hAnsi="Times New Roman" w:cs="Times New Roman"/>
          <w:sz w:val="24"/>
          <w:szCs w:val="24"/>
          <w:lang w:eastAsia="ru-RU"/>
        </w:rPr>
        <w:t xml:space="preserve">____________________ </w:t>
      </w:r>
      <w:r w:rsidRPr="003E2440">
        <w:rPr>
          <w:rFonts w:ascii="Times New Roman" w:eastAsia="Times New Roman" w:hAnsi="Times New Roman" w:cs="Times New Roman"/>
          <w:sz w:val="24"/>
          <w:szCs w:val="24"/>
        </w:rPr>
        <w:t xml:space="preserve">для использования в качестве: </w:t>
      </w:r>
      <w:r w:rsidRPr="003E2440">
        <w:rPr>
          <w:rFonts w:ascii="Times New Roman" w:eastAsia="Times New Roman" w:hAnsi="Times New Roman" w:cs="Times New Roman"/>
          <w:color w:val="000000"/>
          <w:sz w:val="24"/>
          <w:szCs w:val="24"/>
        </w:rPr>
        <w:t>__________________.</w:t>
      </w:r>
    </w:p>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АРЕНДОДАТЕЛЬ:</w:t>
      </w:r>
      <w:r w:rsidRPr="003E2440">
        <w:rPr>
          <w:rFonts w:ascii="Times New Roman" w:eastAsia="Calibri" w:hAnsi="Times New Roman" w:cs="Times New Roman"/>
          <w:sz w:val="24"/>
          <w:szCs w:val="24"/>
          <w:lang w:eastAsia="ru-RU"/>
        </w:rPr>
        <w:tab/>
        <w:t>АРЕНДАТОР:</w:t>
      </w: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3E2440" w:rsidRPr="003E2440" w:rsidTr="00ED7620">
        <w:tc>
          <w:tcPr>
            <w:tcW w:w="4928" w:type="dxa"/>
            <w:shd w:val="clear" w:color="auto" w:fill="auto"/>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Временный 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АО «НИЦЭВТ»</w:t>
            </w: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_____________________Симонов К.Б.</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М.П.</w:t>
            </w:r>
          </w:p>
        </w:tc>
        <w:tc>
          <w:tcPr>
            <w:tcW w:w="4568" w:type="dxa"/>
            <w:shd w:val="clear" w:color="auto" w:fill="auto"/>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lang w:eastAsia="ru-RU"/>
              </w:rPr>
            </w:pP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 М.П.</w:t>
            </w:r>
          </w:p>
        </w:tc>
      </w:tr>
    </w:tbl>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C14AC2" w:rsidRPr="003E2440" w:rsidRDefault="00C14AC2"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АКТ</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приема-передачи</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(возврата объекта недвижимого имущества)</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к договору № 20/АР-________________</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г. Москва                                                                                                  </w:t>
      </w:r>
      <w:r w:rsidRPr="003E2440">
        <w:rPr>
          <w:rFonts w:ascii="Times New Roman" w:eastAsia="Calibri" w:hAnsi="Times New Roman" w:cs="Times New Roman"/>
          <w:sz w:val="24"/>
          <w:szCs w:val="24"/>
          <w:u w:val="single"/>
          <w:lang w:eastAsia="ru-RU"/>
        </w:rPr>
        <w:t>«__»_________201__г.</w:t>
      </w: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АО «НИЦЭВТ», именуемое в дальнейшем "Арендодатель", в лице </w:t>
      </w:r>
      <w:r w:rsidRPr="003E2440">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3E2440">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3E2440" w:rsidRPr="003E2440" w:rsidRDefault="003E2440" w:rsidP="003E2440">
      <w:pPr>
        <w:widowControl w:val="0"/>
        <w:autoSpaceDE w:val="0"/>
        <w:autoSpaceDN w:val="0"/>
        <w:adjustRightInd w:val="0"/>
        <w:spacing w:after="0" w:line="240" w:lineRule="auto"/>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Принял:                                                                          Сдал:</w:t>
      </w: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АРЕНДОДАТЕЛЬ                                                       АРЕНДАТОР</w:t>
      </w:r>
    </w:p>
    <w:p w:rsidR="003E2440" w:rsidRPr="003E2440" w:rsidRDefault="003E2440" w:rsidP="003E2440">
      <w:pPr>
        <w:tabs>
          <w:tab w:val="left" w:pos="5385"/>
        </w:tabs>
        <w:spacing w:after="0" w:line="276" w:lineRule="auto"/>
        <w:rPr>
          <w:rFonts w:ascii="Times New Roman" w:eastAsia="Times New Roman" w:hAnsi="Times New Roman" w:cs="Times New Roman"/>
          <w:sz w:val="24"/>
          <w:szCs w:val="24"/>
        </w:rPr>
      </w:pPr>
    </w:p>
    <w:p w:rsidR="003E2440" w:rsidRPr="003E2440" w:rsidRDefault="003E2440" w:rsidP="003E244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3E2440" w:rsidRPr="003E2440" w:rsidTr="00ED7620">
        <w:trPr>
          <w:trHeight w:val="2160"/>
        </w:trPr>
        <w:tc>
          <w:tcPr>
            <w:tcW w:w="5495" w:type="dxa"/>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Временный 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АО «НИЦЭВТ»</w:t>
            </w: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_____________________Симонов К.Б.</w:t>
            </w:r>
          </w:p>
          <w:p w:rsidR="003E2440" w:rsidRPr="003E2440" w:rsidRDefault="003E2440" w:rsidP="003E2440">
            <w:pPr>
              <w:tabs>
                <w:tab w:val="left" w:pos="5370"/>
              </w:tabs>
              <w:spacing w:after="0" w:line="276" w:lineRule="auto"/>
              <w:ind w:left="180"/>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М.П.</w:t>
            </w:r>
          </w:p>
        </w:tc>
        <w:tc>
          <w:tcPr>
            <w:tcW w:w="4324" w:type="dxa"/>
          </w:tcPr>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Генеральный директор</w:t>
            </w: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w:t>
            </w: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w:t>
            </w:r>
          </w:p>
          <w:p w:rsidR="003E2440" w:rsidRPr="003E2440" w:rsidRDefault="003E2440" w:rsidP="003E2440">
            <w:pPr>
              <w:tabs>
                <w:tab w:val="left" w:pos="72"/>
                <w:tab w:val="left" w:pos="5370"/>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 М.П.</w:t>
            </w:r>
          </w:p>
        </w:tc>
      </w:tr>
    </w:tbl>
    <w:p w:rsidR="003E2440" w:rsidRDefault="003E2440">
      <w:pPr>
        <w:rPr>
          <w:rFonts w:ascii="Times New Roman" w:hAnsi="Times New Roman" w:cs="Times New Roman"/>
          <w:b/>
          <w:sz w:val="28"/>
          <w:szCs w:val="28"/>
        </w:rPr>
      </w:pPr>
    </w:p>
    <w:p w:rsidR="003E2440" w:rsidRDefault="003E2440">
      <w:pPr>
        <w:rPr>
          <w:rFonts w:ascii="Times New Roman" w:hAnsi="Times New Roman" w:cs="Times New Roman"/>
          <w:b/>
          <w:sz w:val="28"/>
          <w:szCs w:val="28"/>
        </w:rPr>
      </w:pPr>
    </w:p>
    <w:p w:rsidR="003E2440" w:rsidRDefault="003E2440">
      <w:pPr>
        <w:rPr>
          <w:rFonts w:ascii="Times New Roman" w:hAnsi="Times New Roman" w:cs="Times New Roman"/>
          <w:b/>
          <w:sz w:val="28"/>
          <w:szCs w:val="28"/>
        </w:rPr>
      </w:pPr>
    </w:p>
    <w:p w:rsidR="009D2E43" w:rsidRDefault="009D2E43">
      <w:pPr>
        <w:rPr>
          <w:rFonts w:ascii="Times New Roman" w:hAnsi="Times New Roman" w:cs="Times New Roman"/>
          <w:b/>
          <w:sz w:val="28"/>
          <w:szCs w:val="28"/>
        </w:rPr>
      </w:pPr>
      <w:r>
        <w:rPr>
          <w:rFonts w:ascii="Times New Roman" w:hAnsi="Times New Roman" w:cs="Times New Roman"/>
          <w:b/>
          <w:sz w:val="28"/>
          <w:szCs w:val="28"/>
        </w:rPr>
        <w:br w:type="page"/>
      </w:r>
    </w:p>
    <w:sectPr w:rsidR="009D2E43" w:rsidSect="00D304E5">
      <w:footerReference w:type="default" r:id="rId19"/>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506" w:rsidRDefault="00991506" w:rsidP="007B375A">
      <w:pPr>
        <w:spacing w:after="0" w:line="240" w:lineRule="auto"/>
      </w:pPr>
      <w:r>
        <w:separator/>
      </w:r>
    </w:p>
  </w:endnote>
  <w:endnote w:type="continuationSeparator" w:id="0">
    <w:p w:rsidR="00991506" w:rsidRDefault="00991506"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6098"/>
      <w:docPartObj>
        <w:docPartGallery w:val="Page Numbers (Bottom of Page)"/>
        <w:docPartUnique/>
      </w:docPartObj>
    </w:sdtPr>
    <w:sdtContent>
      <w:p w:rsidR="005D466F" w:rsidRDefault="005D466F">
        <w:pPr>
          <w:pStyle w:val="af4"/>
          <w:jc w:val="right"/>
        </w:pPr>
        <w:r>
          <w:fldChar w:fldCharType="begin"/>
        </w:r>
        <w:r>
          <w:instrText>PAGE   \* MERGEFORMAT</w:instrText>
        </w:r>
        <w:r>
          <w:fldChar w:fldCharType="separate"/>
        </w:r>
        <w:r w:rsidR="00B1024E">
          <w:rPr>
            <w:noProof/>
          </w:rPr>
          <w:t>12</w:t>
        </w:r>
        <w:r>
          <w:fldChar w:fldCharType="end"/>
        </w:r>
      </w:p>
    </w:sdtContent>
  </w:sdt>
  <w:p w:rsidR="005D466F" w:rsidRDefault="005D466F">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Content>
      <w:p w:rsidR="005D466F" w:rsidRDefault="005D466F">
        <w:pPr>
          <w:pStyle w:val="af4"/>
          <w:jc w:val="right"/>
        </w:pPr>
        <w:r>
          <w:fldChar w:fldCharType="begin"/>
        </w:r>
        <w:r>
          <w:instrText>PAGE   \* MERGEFORMAT</w:instrText>
        </w:r>
        <w:r>
          <w:fldChar w:fldCharType="separate"/>
        </w:r>
        <w:r w:rsidR="00B1024E">
          <w:rPr>
            <w:noProof/>
          </w:rPr>
          <w:t>118</w:t>
        </w:r>
        <w:r>
          <w:fldChar w:fldCharType="end"/>
        </w:r>
      </w:p>
    </w:sdtContent>
  </w:sdt>
  <w:p w:rsidR="005D466F" w:rsidRDefault="005D466F">
    <w:pPr>
      <w:pStyle w:val="af4"/>
    </w:pPr>
  </w:p>
  <w:p w:rsidR="005D466F" w:rsidRDefault="005D466F"/>
  <w:p w:rsidR="005D466F" w:rsidRDefault="005D46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506" w:rsidRDefault="00991506" w:rsidP="007B375A">
      <w:pPr>
        <w:spacing w:after="0" w:line="240" w:lineRule="auto"/>
      </w:pPr>
      <w:r>
        <w:separator/>
      </w:r>
    </w:p>
  </w:footnote>
  <w:footnote w:type="continuationSeparator" w:id="0">
    <w:p w:rsidR="00991506" w:rsidRDefault="00991506"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0">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0">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19"/>
  </w:num>
  <w:num w:numId="2">
    <w:abstractNumId w:val="12"/>
  </w:num>
  <w:num w:numId="3">
    <w:abstractNumId w:val="14"/>
  </w:num>
  <w:num w:numId="4">
    <w:abstractNumId w:val="20"/>
  </w:num>
  <w:num w:numId="5">
    <w:abstractNumId w:val="16"/>
  </w:num>
  <w:num w:numId="6">
    <w:abstractNumId w:val="11"/>
  </w:num>
  <w:num w:numId="7">
    <w:abstractNumId w:val="11"/>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1"/>
    <w:lvlOverride w:ilvl="0">
      <w:startOverride w:val="11"/>
    </w:lvlOverride>
  </w:num>
  <w:num w:numId="14">
    <w:abstractNumId w:val="11"/>
    <w:lvlOverride w:ilvl="0">
      <w:startOverride w:val="3"/>
    </w:lvlOverride>
    <w:lvlOverride w:ilvl="1">
      <w:startOverride w:val="8"/>
    </w:lvlOverride>
  </w:num>
  <w:num w:numId="15">
    <w:abstractNumId w:val="10"/>
  </w:num>
  <w:num w:numId="16">
    <w:abstractNumId w:val="17"/>
  </w:num>
  <w:num w:numId="17">
    <w:abstractNumId w:val="23"/>
  </w:num>
  <w:num w:numId="18">
    <w:abstractNumId w:val="13"/>
  </w:num>
  <w:num w:numId="19">
    <w:abstractNumId w:val="9"/>
  </w:num>
  <w:num w:numId="20">
    <w:abstractNumId w:val="21"/>
  </w:num>
  <w:num w:numId="21">
    <w:abstractNumId w:val="22"/>
  </w:num>
  <w:num w:numId="22">
    <w:abstractNumId w:val="18"/>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274A"/>
    <w:rsid w:val="00031082"/>
    <w:rsid w:val="00035DB5"/>
    <w:rsid w:val="000523C4"/>
    <w:rsid w:val="00062993"/>
    <w:rsid w:val="0008247F"/>
    <w:rsid w:val="000A481E"/>
    <w:rsid w:val="000E430B"/>
    <w:rsid w:val="000F1B98"/>
    <w:rsid w:val="000F3158"/>
    <w:rsid w:val="0011293C"/>
    <w:rsid w:val="00142585"/>
    <w:rsid w:val="001522F0"/>
    <w:rsid w:val="00176956"/>
    <w:rsid w:val="00183851"/>
    <w:rsid w:val="0018428F"/>
    <w:rsid w:val="00196FA6"/>
    <w:rsid w:val="001B64DB"/>
    <w:rsid w:val="001B7326"/>
    <w:rsid w:val="001C009B"/>
    <w:rsid w:val="001F52E3"/>
    <w:rsid w:val="001F5ADC"/>
    <w:rsid w:val="002063DC"/>
    <w:rsid w:val="00221D41"/>
    <w:rsid w:val="00232B0D"/>
    <w:rsid w:val="00242CD5"/>
    <w:rsid w:val="002578F0"/>
    <w:rsid w:val="00263535"/>
    <w:rsid w:val="002656A6"/>
    <w:rsid w:val="00281190"/>
    <w:rsid w:val="00291336"/>
    <w:rsid w:val="002A2316"/>
    <w:rsid w:val="002B3796"/>
    <w:rsid w:val="002D1C11"/>
    <w:rsid w:val="00305434"/>
    <w:rsid w:val="00310C9C"/>
    <w:rsid w:val="003121BE"/>
    <w:rsid w:val="003140AD"/>
    <w:rsid w:val="00342494"/>
    <w:rsid w:val="00352679"/>
    <w:rsid w:val="003576E2"/>
    <w:rsid w:val="00393101"/>
    <w:rsid w:val="00397A0B"/>
    <w:rsid w:val="003A2160"/>
    <w:rsid w:val="003A5354"/>
    <w:rsid w:val="003A71B2"/>
    <w:rsid w:val="003A71BE"/>
    <w:rsid w:val="003A769F"/>
    <w:rsid w:val="003B4BD6"/>
    <w:rsid w:val="003D1079"/>
    <w:rsid w:val="003E2440"/>
    <w:rsid w:val="00427AD7"/>
    <w:rsid w:val="004310BB"/>
    <w:rsid w:val="0045228D"/>
    <w:rsid w:val="004667DD"/>
    <w:rsid w:val="00485CC4"/>
    <w:rsid w:val="004E5E15"/>
    <w:rsid w:val="004F3C5A"/>
    <w:rsid w:val="004F5A69"/>
    <w:rsid w:val="005105B5"/>
    <w:rsid w:val="0054438D"/>
    <w:rsid w:val="005526E8"/>
    <w:rsid w:val="00561105"/>
    <w:rsid w:val="00565A4D"/>
    <w:rsid w:val="00570BE9"/>
    <w:rsid w:val="00572ED6"/>
    <w:rsid w:val="005771F6"/>
    <w:rsid w:val="00583142"/>
    <w:rsid w:val="00594FEB"/>
    <w:rsid w:val="005B2B4D"/>
    <w:rsid w:val="005C398F"/>
    <w:rsid w:val="005D466F"/>
    <w:rsid w:val="005D69CC"/>
    <w:rsid w:val="0060324D"/>
    <w:rsid w:val="00606F1B"/>
    <w:rsid w:val="006238F6"/>
    <w:rsid w:val="006C5B34"/>
    <w:rsid w:val="006F56B0"/>
    <w:rsid w:val="00701B40"/>
    <w:rsid w:val="007119EE"/>
    <w:rsid w:val="00722321"/>
    <w:rsid w:val="007358B8"/>
    <w:rsid w:val="007426D6"/>
    <w:rsid w:val="00754039"/>
    <w:rsid w:val="00780420"/>
    <w:rsid w:val="007B375A"/>
    <w:rsid w:val="007C08E4"/>
    <w:rsid w:val="007D158C"/>
    <w:rsid w:val="007D34F1"/>
    <w:rsid w:val="007D6EEB"/>
    <w:rsid w:val="007E5055"/>
    <w:rsid w:val="00811EB6"/>
    <w:rsid w:val="0083162A"/>
    <w:rsid w:val="008422D8"/>
    <w:rsid w:val="008509D1"/>
    <w:rsid w:val="0089424C"/>
    <w:rsid w:val="008B1595"/>
    <w:rsid w:val="008B6082"/>
    <w:rsid w:val="008C6F1C"/>
    <w:rsid w:val="008E40BC"/>
    <w:rsid w:val="008F5F47"/>
    <w:rsid w:val="009002EB"/>
    <w:rsid w:val="00921EB6"/>
    <w:rsid w:val="009366B6"/>
    <w:rsid w:val="00945269"/>
    <w:rsid w:val="00947F95"/>
    <w:rsid w:val="00970CA2"/>
    <w:rsid w:val="00985029"/>
    <w:rsid w:val="00991506"/>
    <w:rsid w:val="00994BA4"/>
    <w:rsid w:val="009973F3"/>
    <w:rsid w:val="009B1807"/>
    <w:rsid w:val="009B2626"/>
    <w:rsid w:val="009B4721"/>
    <w:rsid w:val="009C52F1"/>
    <w:rsid w:val="009D2E43"/>
    <w:rsid w:val="009E43BB"/>
    <w:rsid w:val="009F5ADE"/>
    <w:rsid w:val="009F7EDF"/>
    <w:rsid w:val="00A47D36"/>
    <w:rsid w:val="00A80F07"/>
    <w:rsid w:val="00AB75A5"/>
    <w:rsid w:val="00AC7C7E"/>
    <w:rsid w:val="00AE38A9"/>
    <w:rsid w:val="00AE7445"/>
    <w:rsid w:val="00B1024E"/>
    <w:rsid w:val="00B3267A"/>
    <w:rsid w:val="00B37490"/>
    <w:rsid w:val="00B5147F"/>
    <w:rsid w:val="00B67096"/>
    <w:rsid w:val="00B7076E"/>
    <w:rsid w:val="00B74566"/>
    <w:rsid w:val="00B9045A"/>
    <w:rsid w:val="00B95B97"/>
    <w:rsid w:val="00BA3D90"/>
    <w:rsid w:val="00BA6D84"/>
    <w:rsid w:val="00BB336A"/>
    <w:rsid w:val="00BE2ABE"/>
    <w:rsid w:val="00BF15C2"/>
    <w:rsid w:val="00C14AC2"/>
    <w:rsid w:val="00C52B40"/>
    <w:rsid w:val="00C66982"/>
    <w:rsid w:val="00C67EA5"/>
    <w:rsid w:val="00C85E41"/>
    <w:rsid w:val="00C912BF"/>
    <w:rsid w:val="00CB53E2"/>
    <w:rsid w:val="00CC5353"/>
    <w:rsid w:val="00CC5B67"/>
    <w:rsid w:val="00CE14D1"/>
    <w:rsid w:val="00D11C13"/>
    <w:rsid w:val="00D1240F"/>
    <w:rsid w:val="00D1689D"/>
    <w:rsid w:val="00D304E5"/>
    <w:rsid w:val="00D37AF2"/>
    <w:rsid w:val="00D44935"/>
    <w:rsid w:val="00D72111"/>
    <w:rsid w:val="00D73A83"/>
    <w:rsid w:val="00DE6048"/>
    <w:rsid w:val="00DF253C"/>
    <w:rsid w:val="00E0118F"/>
    <w:rsid w:val="00E03D07"/>
    <w:rsid w:val="00E47425"/>
    <w:rsid w:val="00E66E6C"/>
    <w:rsid w:val="00E76F2D"/>
    <w:rsid w:val="00E81621"/>
    <w:rsid w:val="00E86E7D"/>
    <w:rsid w:val="00E8742B"/>
    <w:rsid w:val="00E90EDA"/>
    <w:rsid w:val="00EA0AB9"/>
    <w:rsid w:val="00ED26E5"/>
    <w:rsid w:val="00ED4E9F"/>
    <w:rsid w:val="00ED7620"/>
    <w:rsid w:val="00EF4077"/>
    <w:rsid w:val="00EF6C57"/>
    <w:rsid w:val="00F02259"/>
    <w:rsid w:val="00F12F1B"/>
    <w:rsid w:val="00F23491"/>
    <w:rsid w:val="00F44B09"/>
    <w:rsid w:val="00F755D6"/>
    <w:rsid w:val="00F83106"/>
    <w:rsid w:val="00F91724"/>
    <w:rsid w:val="00F96855"/>
    <w:rsid w:val="00FA4651"/>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9249F-B12D-41B5-A862-56354E22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118</Pages>
  <Words>35976</Words>
  <Characters>205069</Characters>
  <Application>Microsoft Office Word</Application>
  <DocSecurity>0</DocSecurity>
  <Lines>1708</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7</cp:revision>
  <cp:lastPrinted>2018-10-22T13:03:00Z</cp:lastPrinted>
  <dcterms:created xsi:type="dcterms:W3CDTF">2019-03-14T09:27:00Z</dcterms:created>
  <dcterms:modified xsi:type="dcterms:W3CDTF">2019-03-19T12:31:00Z</dcterms:modified>
</cp:coreProperties>
</file>